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33D" w:rsidRDefault="005F6F6C">
      <w:pPr>
        <w:spacing w:before="29"/>
        <w:ind w:left="1828" w:right="1922"/>
        <w:jc w:val="center"/>
        <w:rPr>
          <w:rFonts w:ascii="黑体" w:eastAsia="黑体"/>
          <w:sz w:val="30"/>
        </w:rPr>
      </w:pPr>
      <w:r>
        <w:rPr>
          <w:rFonts w:ascii="黑体" w:eastAsia="黑体" w:hint="eastAsia"/>
          <w:sz w:val="30"/>
        </w:rPr>
        <w:t xml:space="preserve">《 </w:t>
      </w:r>
      <w:r>
        <w:rPr>
          <w:rFonts w:ascii="黑体" w:eastAsia="黑体" w:hint="eastAsia"/>
          <w:sz w:val="30"/>
          <w:lang w:val="en-US"/>
        </w:rPr>
        <w:t>数据采集</w:t>
      </w:r>
      <w:r w:rsidR="00DB23CF">
        <w:rPr>
          <w:rFonts w:ascii="黑体" w:eastAsia="黑体" w:hint="eastAsia"/>
          <w:sz w:val="30"/>
          <w:lang w:val="en-US"/>
        </w:rPr>
        <w:t>与网络爬虫</w:t>
      </w:r>
      <w:r>
        <w:rPr>
          <w:rFonts w:ascii="黑体" w:eastAsia="黑体" w:hint="eastAsia"/>
          <w:sz w:val="30"/>
        </w:rPr>
        <w:t xml:space="preserve"> 》实验教学大纲</w:t>
      </w:r>
    </w:p>
    <w:p w:rsidR="007D633D" w:rsidRPr="005F6F6C" w:rsidRDefault="005F6F6C">
      <w:pPr>
        <w:spacing w:before="181"/>
        <w:ind w:left="1828" w:right="1732"/>
        <w:jc w:val="center"/>
        <w:rPr>
          <w:rFonts w:ascii="Times New Roman"/>
          <w:sz w:val="32"/>
          <w:lang w:val="en-US"/>
        </w:rPr>
      </w:pPr>
      <w:r w:rsidRPr="005F6F6C">
        <w:rPr>
          <w:rFonts w:ascii="Times New Roman"/>
          <w:sz w:val="32"/>
          <w:lang w:val="en-US"/>
        </w:rPr>
        <w:t>(</w:t>
      </w:r>
      <w:r w:rsidRPr="005F6F6C">
        <w:rPr>
          <w:rFonts w:ascii="Times New Roman" w:hint="eastAsia"/>
          <w:sz w:val="32"/>
          <w:lang w:val="en-US"/>
        </w:rPr>
        <w:t>Data collection and Web crawlers</w:t>
      </w:r>
      <w:r w:rsidRPr="005F6F6C">
        <w:rPr>
          <w:rFonts w:ascii="Times New Roman"/>
          <w:sz w:val="32"/>
          <w:lang w:val="en-US"/>
        </w:rPr>
        <w:t>)</w:t>
      </w:r>
    </w:p>
    <w:p w:rsidR="007D633D" w:rsidRPr="005F6F6C" w:rsidRDefault="007D633D">
      <w:pPr>
        <w:pStyle w:val="a3"/>
        <w:spacing w:before="0"/>
        <w:ind w:left="0" w:firstLine="0"/>
        <w:rPr>
          <w:rFonts w:ascii="Times New Roman"/>
          <w:sz w:val="36"/>
          <w:lang w:val="en-US"/>
        </w:rPr>
      </w:pPr>
    </w:p>
    <w:p w:rsidR="007D633D" w:rsidRDefault="005F6F6C">
      <w:pPr>
        <w:pStyle w:val="a3"/>
        <w:spacing w:before="261"/>
        <w:ind w:left="105" w:firstLine="0"/>
      </w:pPr>
      <w:r>
        <w:rPr>
          <w:rFonts w:ascii="黑体" w:eastAsia="黑体" w:hint="eastAsia"/>
        </w:rPr>
        <w:t>课程代码：</w:t>
      </w:r>
      <w:r>
        <w:t>06000</w:t>
      </w:r>
      <w:r>
        <w:rPr>
          <w:rFonts w:hint="eastAsia"/>
          <w:lang w:val="en-US"/>
        </w:rPr>
        <w:t>7</w:t>
      </w:r>
      <w:r>
        <w:t>4</w:t>
      </w:r>
    </w:p>
    <w:p w:rsidR="007D633D" w:rsidRDefault="005F6F6C">
      <w:pPr>
        <w:pStyle w:val="a3"/>
        <w:spacing w:before="101"/>
        <w:ind w:left="105" w:firstLine="0"/>
      </w:pPr>
      <w:r>
        <w:rPr>
          <w:rFonts w:ascii="黑体" w:eastAsia="黑体" w:hint="eastAsia"/>
        </w:rPr>
        <w:t>总学时：</w:t>
      </w:r>
      <w:r w:rsidR="0062490E">
        <w:rPr>
          <w:rFonts w:ascii="黑体" w:eastAsia="黑体" w:hint="eastAsia"/>
        </w:rPr>
        <w:t>32</w:t>
      </w:r>
      <w:r>
        <w:t xml:space="preserve"> 学时（其中：讲课 </w:t>
      </w:r>
      <w:r>
        <w:rPr>
          <w:rFonts w:ascii="Times New Roman" w:eastAsia="Times New Roman"/>
        </w:rPr>
        <w:t xml:space="preserve">16 </w:t>
      </w:r>
      <w:r>
        <w:t xml:space="preserve">学时、实验 </w:t>
      </w:r>
      <w:r w:rsidR="00272B27">
        <w:rPr>
          <w:rFonts w:ascii="Times New Roman" w:eastAsiaTheme="minorEastAsia" w:hint="eastAsia"/>
        </w:rPr>
        <w:t>16</w:t>
      </w:r>
      <w:r w:rsidR="0062490E">
        <w:rPr>
          <w:rFonts w:ascii="Times New Roman" w:eastAsiaTheme="minorEastAsia" w:hint="eastAsia"/>
        </w:rPr>
        <w:t xml:space="preserve"> </w:t>
      </w:r>
      <w:r>
        <w:t xml:space="preserve">学时、讨论 </w:t>
      </w:r>
      <w:r>
        <w:rPr>
          <w:rFonts w:ascii="Times New Roman" w:eastAsia="Times New Roman"/>
        </w:rPr>
        <w:t xml:space="preserve">0 </w:t>
      </w:r>
      <w:r>
        <w:t>学时）</w:t>
      </w:r>
    </w:p>
    <w:p w:rsidR="007D633D" w:rsidRDefault="005F6F6C">
      <w:pPr>
        <w:pStyle w:val="a3"/>
        <w:spacing w:line="309" w:lineRule="auto"/>
        <w:ind w:left="105" w:right="136" w:firstLine="0"/>
      </w:pPr>
      <w:r>
        <w:rPr>
          <w:rFonts w:ascii="黑体" w:eastAsia="黑体" w:hint="eastAsia"/>
          <w:spacing w:val="-27"/>
        </w:rPr>
        <w:t>先修课程：</w:t>
      </w:r>
      <w:proofErr w:type="gramStart"/>
      <w:r>
        <w:rPr>
          <w:spacing w:val="-35"/>
        </w:rPr>
        <w:t>《《</w:t>
      </w:r>
      <w:proofErr w:type="gramEnd"/>
      <w:r>
        <w:rPr>
          <w:spacing w:val="-35"/>
        </w:rPr>
        <w:t>高等数学</w:t>
      </w:r>
      <w:proofErr w:type="gramStart"/>
      <w:r>
        <w:rPr>
          <w:spacing w:val="-35"/>
        </w:rPr>
        <w:t>》</w:t>
      </w:r>
      <w:proofErr w:type="gramEnd"/>
      <w:r>
        <w:rPr>
          <w:spacing w:val="-35"/>
        </w:rPr>
        <w:t>、《数据科学与大数据技术</w:t>
      </w:r>
      <w:r>
        <w:rPr>
          <w:spacing w:val="-48"/>
        </w:rPr>
        <w:t>导论》、《</w:t>
      </w:r>
      <w:r>
        <w:rPr>
          <w:rFonts w:ascii="Times New Roman" w:eastAsia="Times New Roman"/>
        </w:rPr>
        <w:t xml:space="preserve">C </w:t>
      </w:r>
      <w:r>
        <w:rPr>
          <w:spacing w:val="-28"/>
        </w:rPr>
        <w:t>语言程序设计》、《</w:t>
      </w:r>
      <w:r>
        <w:rPr>
          <w:rFonts w:ascii="Times New Roman" w:eastAsia="Times New Roman"/>
          <w:spacing w:val="-6"/>
        </w:rPr>
        <w:t xml:space="preserve">python </w:t>
      </w:r>
      <w:r>
        <w:rPr>
          <w:spacing w:val="-16"/>
        </w:rPr>
        <w:t>程序设计》等。</w:t>
      </w:r>
    </w:p>
    <w:p w:rsidR="007D633D" w:rsidRDefault="005F6F6C">
      <w:pPr>
        <w:pStyle w:val="1"/>
        <w:spacing w:before="233"/>
      </w:pPr>
      <w:r>
        <w:t>一、目的</w:t>
      </w:r>
    </w:p>
    <w:p w:rsidR="007D633D" w:rsidRDefault="005F6F6C">
      <w:pPr>
        <w:pStyle w:val="a3"/>
        <w:spacing w:before="213" w:line="309" w:lineRule="auto"/>
        <w:ind w:left="105" w:right="300" w:firstLine="480"/>
      </w:pPr>
      <w:r>
        <w:rPr>
          <w:rFonts w:hint="eastAsia"/>
        </w:rPr>
        <w:t>随着互联网技术的飞速发展，以及国家产业信息化进程的大力推进下，在大 数据时代背景下，产生了对基于 Web 网站的数据的大量需求。快速、稳定、健 壮、分布式的爬虫程序呼之欲出。</w:t>
      </w:r>
    </w:p>
    <w:p w:rsidR="007D633D" w:rsidRDefault="005F6F6C">
      <w:pPr>
        <w:pStyle w:val="a3"/>
        <w:spacing w:before="213" w:line="309" w:lineRule="auto"/>
        <w:ind w:left="105" w:right="300" w:firstLine="480"/>
      </w:pPr>
      <w:r>
        <w:t>作为大数据“采集</w:t>
      </w:r>
      <w:r>
        <w:rPr>
          <w:rFonts w:ascii="Times New Roman" w:eastAsia="Times New Roman" w:hAnsi="Times New Roman"/>
          <w:spacing w:val="4"/>
        </w:rPr>
        <w:t>-</w:t>
      </w:r>
      <w:r>
        <w:t>存储</w:t>
      </w:r>
      <w:r>
        <w:rPr>
          <w:rFonts w:ascii="Times New Roman" w:eastAsia="Times New Roman" w:hAnsi="Times New Roman"/>
          <w:spacing w:val="4"/>
        </w:rPr>
        <w:t>-</w:t>
      </w:r>
      <w:r>
        <w:t>分析</w:t>
      </w:r>
      <w:r>
        <w:rPr>
          <w:rFonts w:ascii="Times New Roman" w:eastAsia="Times New Roman" w:hAnsi="Times New Roman"/>
          <w:spacing w:val="4"/>
        </w:rPr>
        <w:t>-</w:t>
      </w:r>
      <w:r>
        <w:rPr>
          <w:spacing w:val="-10"/>
        </w:rPr>
        <w:t>应用”中</w:t>
      </w:r>
      <w:r>
        <w:rPr>
          <w:rFonts w:hint="eastAsia"/>
          <w:spacing w:val="-10"/>
          <w:lang w:val="en-US"/>
        </w:rPr>
        <w:t>首要</w:t>
      </w:r>
      <w:r>
        <w:rPr>
          <w:spacing w:val="-10"/>
        </w:rPr>
        <w:t>环节的“</w:t>
      </w:r>
      <w:r>
        <w:rPr>
          <w:rFonts w:hint="eastAsia"/>
          <w:spacing w:val="-10"/>
          <w:lang w:val="en-US"/>
        </w:rPr>
        <w:t>采集</w:t>
      </w:r>
      <w:r>
        <w:rPr>
          <w:spacing w:val="-10"/>
        </w:rPr>
        <w:t>”，</w:t>
      </w:r>
      <w:r>
        <w:rPr>
          <w:rFonts w:hint="eastAsia"/>
          <w:spacing w:val="-10"/>
          <w:lang w:val="en-US"/>
        </w:rPr>
        <w:t>是大数据的第一环节，是非常重要的</w:t>
      </w:r>
      <w:r>
        <w:t>学科</w:t>
      </w:r>
      <w:r>
        <w:rPr>
          <w:rFonts w:hint="eastAsia"/>
        </w:rPr>
        <w:t>，</w:t>
      </w:r>
      <w:r>
        <w:rPr>
          <w:rFonts w:hint="eastAsia"/>
          <w:lang w:val="en-US"/>
        </w:rPr>
        <w:t>如果没有采集数据，就得不到可供加工研究的数据对象</w:t>
      </w:r>
      <w:r>
        <w:t>。</w:t>
      </w:r>
    </w:p>
    <w:p w:rsidR="007D633D" w:rsidRDefault="005F6F6C">
      <w:pPr>
        <w:pStyle w:val="a3"/>
        <w:spacing w:before="0" w:line="314" w:lineRule="auto"/>
        <w:ind w:left="105" w:right="188" w:firstLine="480"/>
      </w:pPr>
      <w:r>
        <w:rPr>
          <w:rFonts w:hint="eastAsia"/>
          <w:spacing w:val="-2"/>
          <w:lang w:val="en-US"/>
        </w:rPr>
        <w:t>本课程的</w:t>
      </w:r>
      <w:r>
        <w:rPr>
          <w:spacing w:val="-2"/>
        </w:rPr>
        <w:t>实验教学目的</w:t>
      </w:r>
      <w:r>
        <w:rPr>
          <w:rFonts w:hint="eastAsia"/>
          <w:spacing w:val="-2"/>
          <w:lang w:val="en-US"/>
        </w:rPr>
        <w:t>是</w:t>
      </w:r>
      <w:r>
        <w:rPr>
          <w:spacing w:val="-2"/>
        </w:rPr>
        <w:t>：</w:t>
      </w:r>
      <w:r>
        <w:rPr>
          <w:rFonts w:hint="eastAsia"/>
          <w:spacing w:val="-2"/>
          <w:lang w:val="en-US"/>
        </w:rPr>
        <w:t>1）引导</w:t>
      </w:r>
      <w:r>
        <w:rPr>
          <w:spacing w:val="-2"/>
        </w:rPr>
        <w:t>学生</w:t>
      </w:r>
      <w:r>
        <w:rPr>
          <w:rFonts w:hint="eastAsia"/>
          <w:spacing w:val="-2"/>
          <w:lang w:val="en-US"/>
        </w:rPr>
        <w:t>对各类网站、各类网页的结构进行研究；2）</w:t>
      </w:r>
      <w:r>
        <w:rPr>
          <w:spacing w:val="-4"/>
        </w:rPr>
        <w:t xml:space="preserve">让学生熟练掌握运用 </w:t>
      </w:r>
      <w:r>
        <w:rPr>
          <w:spacing w:val="-21"/>
        </w:rPr>
        <w:t xml:space="preserve"> </w:t>
      </w:r>
      <w:r>
        <w:rPr>
          <w:rFonts w:ascii="Times New Roman" w:eastAsia="Times New Roman"/>
          <w:spacing w:val="-6"/>
        </w:rPr>
        <w:t>Python</w:t>
      </w:r>
      <w:r>
        <w:rPr>
          <w:rFonts w:ascii="Times New Roman" w:hint="eastAsia"/>
          <w:spacing w:val="-6"/>
          <w:lang w:val="en-US"/>
        </w:rPr>
        <w:t>和各类</w:t>
      </w:r>
      <w:r>
        <w:rPr>
          <w:rFonts w:ascii="Times New Roman" w:hAnsi="Times New Roman" w:hint="eastAsia"/>
          <w:lang w:val="en-US"/>
        </w:rPr>
        <w:t>资源</w:t>
      </w:r>
      <w:r>
        <w:rPr>
          <w:rFonts w:ascii="Times New Roman" w:hAnsi="Times New Roman" w:hint="eastAsia"/>
          <w:lang w:val="en-US"/>
        </w:rPr>
        <w:t>/</w:t>
      </w:r>
      <w:r>
        <w:rPr>
          <w:rFonts w:ascii="Times New Roman" w:hAnsi="Times New Roman" w:hint="eastAsia"/>
          <w:lang w:val="en-US"/>
        </w:rPr>
        <w:t>包以多种方式采集网络数据</w:t>
      </w:r>
      <w:r>
        <w:rPr>
          <w:rFonts w:ascii="Times New Roman" w:eastAsia="Times New Roman"/>
          <w:spacing w:val="-6"/>
        </w:rPr>
        <w:t xml:space="preserve"> </w:t>
      </w:r>
      <w:r>
        <w:rPr>
          <w:rFonts w:ascii="Times New Roman" w:hint="eastAsia"/>
          <w:spacing w:val="-6"/>
        </w:rPr>
        <w:t>；</w:t>
      </w:r>
      <w:r>
        <w:rPr>
          <w:rFonts w:ascii="Times New Roman" w:hint="eastAsia"/>
          <w:spacing w:val="-6"/>
          <w:lang w:val="en-US"/>
        </w:rPr>
        <w:t>3</w:t>
      </w:r>
      <w:r>
        <w:rPr>
          <w:rFonts w:ascii="Times New Roman" w:hint="eastAsia"/>
          <w:spacing w:val="-6"/>
          <w:lang w:val="en-US"/>
        </w:rPr>
        <w:t>）结合数据处理的相关包和工具</w:t>
      </w:r>
      <w:r>
        <w:t>实现数据处理</w:t>
      </w:r>
      <w:r>
        <w:rPr>
          <w:rFonts w:hint="eastAsia"/>
        </w:rPr>
        <w:t>。</w:t>
      </w:r>
      <w:r>
        <w:rPr>
          <w:spacing w:val="-1"/>
        </w:rPr>
        <w:t>通过自己设计和动手操作</w:t>
      </w:r>
      <w:r>
        <w:rPr>
          <w:spacing w:val="-2"/>
        </w:rPr>
        <w:t>，从实验中学习、探索和发现数据</w:t>
      </w:r>
      <w:r>
        <w:rPr>
          <w:rFonts w:hint="eastAsia"/>
          <w:spacing w:val="-2"/>
          <w:lang w:val="en-US"/>
        </w:rPr>
        <w:t>源，</w:t>
      </w:r>
      <w:proofErr w:type="gramStart"/>
      <w:r>
        <w:rPr>
          <w:rFonts w:hint="eastAsia"/>
          <w:spacing w:val="-2"/>
          <w:lang w:val="en-US"/>
        </w:rPr>
        <w:t>爬取数据</w:t>
      </w:r>
      <w:proofErr w:type="gramEnd"/>
      <w:r>
        <w:rPr>
          <w:rFonts w:hint="eastAsia"/>
          <w:spacing w:val="-2"/>
          <w:lang w:val="en-US"/>
        </w:rPr>
        <w:t>，分析数据，激发学生</w:t>
      </w:r>
      <w:proofErr w:type="gramStart"/>
      <w:r>
        <w:rPr>
          <w:rFonts w:hint="eastAsia"/>
          <w:spacing w:val="-2"/>
          <w:lang w:val="en-US"/>
        </w:rPr>
        <w:t>学习爬取数据</w:t>
      </w:r>
      <w:proofErr w:type="gramEnd"/>
      <w:r>
        <w:rPr>
          <w:rFonts w:hint="eastAsia"/>
          <w:spacing w:val="-2"/>
          <w:lang w:val="en-US"/>
        </w:rPr>
        <w:t>应用数据的兴趣</w:t>
      </w:r>
      <w:r>
        <w:rPr>
          <w:spacing w:val="-2"/>
        </w:rPr>
        <w:t>。</w:t>
      </w:r>
    </w:p>
    <w:p w:rsidR="007D633D" w:rsidRDefault="005F6F6C">
      <w:pPr>
        <w:pStyle w:val="1"/>
      </w:pPr>
      <w:r>
        <w:t>二、要求</w:t>
      </w:r>
    </w:p>
    <w:p w:rsidR="007D633D" w:rsidRDefault="005F6F6C">
      <w:pPr>
        <w:pStyle w:val="a4"/>
        <w:numPr>
          <w:ilvl w:val="0"/>
          <w:numId w:val="1"/>
        </w:numPr>
        <w:tabs>
          <w:tab w:val="left" w:pos="983"/>
        </w:tabs>
        <w:spacing w:before="193"/>
        <w:ind w:hanging="398"/>
        <w:rPr>
          <w:rFonts w:ascii="Microsoft JhengHei" w:eastAsia="Microsoft JhengHei"/>
          <w:b/>
          <w:sz w:val="24"/>
        </w:rPr>
      </w:pPr>
      <w:r>
        <w:rPr>
          <w:rFonts w:ascii="Microsoft JhengHei" w:eastAsia="Microsoft JhengHei" w:hint="eastAsia"/>
          <w:b/>
          <w:spacing w:val="12"/>
          <w:sz w:val="24"/>
        </w:rPr>
        <w:t>知识要求</w:t>
      </w:r>
    </w:p>
    <w:p w:rsidR="007D633D" w:rsidRDefault="005F6F6C">
      <w:pPr>
        <w:pStyle w:val="a4"/>
        <w:numPr>
          <w:ilvl w:val="0"/>
          <w:numId w:val="2"/>
        </w:numPr>
        <w:tabs>
          <w:tab w:val="left" w:pos="1188"/>
        </w:tabs>
        <w:spacing w:before="202" w:line="309" w:lineRule="auto"/>
        <w:ind w:right="381" w:firstLine="480"/>
        <w:rPr>
          <w:spacing w:val="-4"/>
          <w:sz w:val="24"/>
        </w:rPr>
      </w:pPr>
      <w:r>
        <w:rPr>
          <w:rFonts w:hint="eastAsia"/>
          <w:spacing w:val="-4"/>
          <w:sz w:val="24"/>
          <w:lang w:val="en-US"/>
        </w:rPr>
        <w:t>理解</w:t>
      </w:r>
      <w:r>
        <w:rPr>
          <w:rFonts w:hint="eastAsia"/>
          <w:spacing w:val="-4"/>
          <w:sz w:val="24"/>
        </w:rPr>
        <w:t>爬虫程序设计理念；</w:t>
      </w:r>
    </w:p>
    <w:p w:rsidR="007D633D" w:rsidRDefault="005F6F6C">
      <w:pPr>
        <w:pStyle w:val="a4"/>
        <w:numPr>
          <w:ilvl w:val="0"/>
          <w:numId w:val="2"/>
        </w:numPr>
        <w:tabs>
          <w:tab w:val="left" w:pos="1188"/>
        </w:tabs>
        <w:spacing w:before="202" w:line="309" w:lineRule="auto"/>
        <w:ind w:right="381" w:firstLine="480"/>
      </w:pPr>
      <w:r>
        <w:rPr>
          <w:rFonts w:hint="eastAsia"/>
          <w:spacing w:val="-4"/>
          <w:sz w:val="24"/>
          <w:lang w:val="en-US"/>
        </w:rPr>
        <w:t>学习</w:t>
      </w:r>
      <w:r>
        <w:rPr>
          <w:rFonts w:hint="eastAsia"/>
          <w:spacing w:val="-4"/>
          <w:sz w:val="24"/>
        </w:rPr>
        <w:t>数据提取与存储</w:t>
      </w:r>
      <w:r>
        <w:rPr>
          <w:rFonts w:hint="eastAsia"/>
          <w:spacing w:val="-4"/>
          <w:sz w:val="24"/>
          <w:lang w:val="en-US"/>
        </w:rPr>
        <w:t>方法</w:t>
      </w:r>
      <w:r>
        <w:rPr>
          <w:rFonts w:hint="eastAsia"/>
          <w:spacing w:val="-4"/>
          <w:sz w:val="24"/>
        </w:rPr>
        <w:t>；</w:t>
      </w:r>
    </w:p>
    <w:p w:rsidR="007D633D" w:rsidRDefault="005F6F6C">
      <w:pPr>
        <w:pStyle w:val="a4"/>
        <w:numPr>
          <w:ilvl w:val="0"/>
          <w:numId w:val="2"/>
        </w:numPr>
        <w:tabs>
          <w:tab w:val="left" w:pos="1188"/>
        </w:tabs>
        <w:spacing w:before="202" w:line="309" w:lineRule="auto"/>
        <w:ind w:right="381" w:firstLine="480"/>
      </w:pPr>
      <w:r>
        <w:rPr>
          <w:rFonts w:hint="eastAsia"/>
          <w:spacing w:val="-4"/>
          <w:sz w:val="24"/>
        </w:rPr>
        <w:t>掌握 scrapy 爬虫框架设计</w:t>
      </w:r>
      <w:r>
        <w:rPr>
          <w:rFonts w:hint="eastAsia"/>
          <w:spacing w:val="-4"/>
          <w:sz w:val="24"/>
          <w:lang w:val="en-US"/>
        </w:rPr>
        <w:t>技巧；</w:t>
      </w:r>
    </w:p>
    <w:p w:rsidR="007D633D" w:rsidRDefault="005F6F6C">
      <w:pPr>
        <w:pStyle w:val="a4"/>
        <w:numPr>
          <w:ilvl w:val="0"/>
          <w:numId w:val="2"/>
        </w:numPr>
        <w:tabs>
          <w:tab w:val="left" w:pos="1188"/>
        </w:tabs>
        <w:spacing w:before="202" w:line="309" w:lineRule="auto"/>
        <w:ind w:right="381" w:firstLine="480"/>
      </w:pPr>
      <w:r>
        <w:rPr>
          <w:rFonts w:hint="eastAsia"/>
          <w:spacing w:val="-4"/>
          <w:sz w:val="24"/>
          <w:lang w:val="en-US"/>
        </w:rPr>
        <w:t>掌握</w:t>
      </w:r>
      <w:proofErr w:type="gramStart"/>
      <w:r>
        <w:rPr>
          <w:rFonts w:hint="eastAsia"/>
          <w:spacing w:val="-4"/>
          <w:sz w:val="24"/>
          <w:lang w:val="en-US"/>
        </w:rPr>
        <w:t>对爬取</w:t>
      </w:r>
      <w:proofErr w:type="gramEnd"/>
      <w:r>
        <w:rPr>
          <w:rFonts w:hint="eastAsia"/>
          <w:spacing w:val="-4"/>
          <w:sz w:val="24"/>
          <w:lang w:val="en-US"/>
        </w:rPr>
        <w:t>的数据进行正确的数据分析</w:t>
      </w:r>
      <w:r>
        <w:rPr>
          <w:rFonts w:hint="eastAsia"/>
          <w:spacing w:val="-4"/>
          <w:sz w:val="24"/>
        </w:rPr>
        <w:t>。</w:t>
      </w:r>
    </w:p>
    <w:p w:rsidR="007D633D" w:rsidRDefault="005F6F6C">
      <w:pPr>
        <w:pStyle w:val="a4"/>
        <w:numPr>
          <w:ilvl w:val="0"/>
          <w:numId w:val="1"/>
        </w:numPr>
        <w:tabs>
          <w:tab w:val="left" w:pos="983"/>
        </w:tabs>
        <w:spacing w:before="81"/>
        <w:ind w:hanging="398"/>
        <w:rPr>
          <w:rFonts w:ascii="Microsoft JhengHei" w:eastAsia="Microsoft JhengHei"/>
          <w:b/>
          <w:sz w:val="24"/>
        </w:rPr>
      </w:pPr>
      <w:r>
        <w:rPr>
          <w:rFonts w:ascii="Microsoft JhengHei" w:eastAsia="Microsoft JhengHei" w:hint="eastAsia"/>
          <w:b/>
          <w:spacing w:val="12"/>
          <w:sz w:val="24"/>
        </w:rPr>
        <w:t>能力要求</w:t>
      </w:r>
    </w:p>
    <w:p w:rsidR="007D633D" w:rsidRDefault="005F6F6C">
      <w:pPr>
        <w:pStyle w:val="a4"/>
        <w:numPr>
          <w:ilvl w:val="0"/>
          <w:numId w:val="3"/>
        </w:numPr>
        <w:tabs>
          <w:tab w:val="left" w:pos="1188"/>
        </w:tabs>
        <w:spacing w:before="0" w:line="294" w:lineRule="exact"/>
        <w:ind w:hanging="603"/>
        <w:rPr>
          <w:sz w:val="24"/>
        </w:rPr>
      </w:pPr>
      <w:r>
        <w:rPr>
          <w:rFonts w:hint="eastAsia"/>
          <w:sz w:val="24"/>
          <w:lang w:val="en-US"/>
        </w:rPr>
        <w:t>熟练使用</w:t>
      </w:r>
      <w:r>
        <w:rPr>
          <w:rFonts w:hint="eastAsia"/>
          <w:sz w:val="24"/>
        </w:rPr>
        <w:t>ullib</w:t>
      </w:r>
      <w:r>
        <w:rPr>
          <w:rFonts w:hint="eastAsia"/>
          <w:sz w:val="24"/>
          <w:lang w:val="en-US"/>
        </w:rPr>
        <w:t>下载</w:t>
      </w:r>
      <w:r>
        <w:rPr>
          <w:rFonts w:hint="eastAsia"/>
          <w:sz w:val="24"/>
        </w:rPr>
        <w:t>网页;</w:t>
      </w:r>
    </w:p>
    <w:p w:rsidR="007D633D" w:rsidRDefault="005F6F6C">
      <w:pPr>
        <w:pStyle w:val="a4"/>
        <w:numPr>
          <w:ilvl w:val="0"/>
          <w:numId w:val="3"/>
        </w:numPr>
        <w:tabs>
          <w:tab w:val="left" w:pos="1188"/>
        </w:tabs>
        <w:spacing w:before="0" w:line="294" w:lineRule="exact"/>
        <w:ind w:hanging="603"/>
        <w:rPr>
          <w:sz w:val="24"/>
        </w:rPr>
      </w:pPr>
      <w:r>
        <w:rPr>
          <w:rFonts w:hint="eastAsia"/>
          <w:sz w:val="24"/>
          <w:lang w:val="en-US"/>
        </w:rPr>
        <w:t>学会</w:t>
      </w:r>
      <w:r>
        <w:rPr>
          <w:rFonts w:hint="eastAsia"/>
          <w:sz w:val="24"/>
        </w:rPr>
        <w:t>BeautifulSoup工具包选择数据；</w:t>
      </w:r>
    </w:p>
    <w:p w:rsidR="007D633D" w:rsidRDefault="005F6F6C">
      <w:pPr>
        <w:pStyle w:val="a4"/>
        <w:numPr>
          <w:ilvl w:val="0"/>
          <w:numId w:val="3"/>
        </w:numPr>
        <w:tabs>
          <w:tab w:val="left" w:pos="1188"/>
        </w:tabs>
        <w:spacing w:before="0" w:line="294" w:lineRule="exact"/>
        <w:ind w:hanging="603"/>
        <w:rPr>
          <w:sz w:val="24"/>
        </w:rPr>
      </w:pPr>
      <w:r>
        <w:rPr>
          <w:rFonts w:hint="eastAsia"/>
          <w:sz w:val="24"/>
        </w:rPr>
        <w:t>掌握scrapy</w:t>
      </w:r>
      <w:proofErr w:type="gramStart"/>
      <w:r>
        <w:rPr>
          <w:rFonts w:hint="eastAsia"/>
          <w:sz w:val="24"/>
        </w:rPr>
        <w:t>网页爬取的</w:t>
      </w:r>
      <w:proofErr w:type="gramEnd"/>
      <w:r>
        <w:rPr>
          <w:rFonts w:hint="eastAsia"/>
          <w:sz w:val="24"/>
        </w:rPr>
        <w:t>工作流程；</w:t>
      </w:r>
    </w:p>
    <w:p w:rsidR="007D633D" w:rsidRDefault="005F6F6C">
      <w:pPr>
        <w:pStyle w:val="a4"/>
        <w:numPr>
          <w:ilvl w:val="0"/>
          <w:numId w:val="3"/>
        </w:numPr>
        <w:tabs>
          <w:tab w:val="left" w:pos="1188"/>
        </w:tabs>
        <w:spacing w:before="0" w:line="294" w:lineRule="exact"/>
        <w:ind w:hanging="603"/>
        <w:rPr>
          <w:sz w:val="24"/>
        </w:rPr>
      </w:pPr>
      <w:r>
        <w:rPr>
          <w:rFonts w:hint="eastAsia"/>
          <w:sz w:val="24"/>
          <w:lang w:val="en-US"/>
        </w:rPr>
        <w:t>各种资源</w:t>
      </w:r>
      <w:proofErr w:type="gramStart"/>
      <w:r>
        <w:rPr>
          <w:rFonts w:hint="eastAsia"/>
          <w:sz w:val="24"/>
          <w:lang w:val="en-US"/>
        </w:rPr>
        <w:t>包工具</w:t>
      </w:r>
      <w:proofErr w:type="gramEnd"/>
      <w:r>
        <w:rPr>
          <w:rFonts w:hint="eastAsia"/>
          <w:sz w:val="24"/>
          <w:lang w:val="en-US"/>
        </w:rPr>
        <w:t>综合使用获取数据；</w:t>
      </w:r>
    </w:p>
    <w:p w:rsidR="007D633D" w:rsidRDefault="005F6F6C">
      <w:pPr>
        <w:pStyle w:val="a4"/>
        <w:numPr>
          <w:ilvl w:val="0"/>
          <w:numId w:val="3"/>
        </w:numPr>
        <w:tabs>
          <w:tab w:val="left" w:pos="1188"/>
        </w:tabs>
        <w:spacing w:before="0" w:line="294" w:lineRule="exact"/>
        <w:ind w:hanging="603"/>
        <w:rPr>
          <w:sz w:val="24"/>
        </w:rPr>
      </w:pPr>
      <w:proofErr w:type="gramStart"/>
      <w:r>
        <w:rPr>
          <w:rFonts w:hint="eastAsia"/>
          <w:sz w:val="24"/>
          <w:lang w:val="en-US"/>
        </w:rPr>
        <w:t>爬取数据</w:t>
      </w:r>
      <w:proofErr w:type="gramEnd"/>
      <w:r>
        <w:rPr>
          <w:rFonts w:hint="eastAsia"/>
          <w:sz w:val="24"/>
          <w:lang w:val="en-US"/>
        </w:rPr>
        <w:t>后续处理；</w:t>
      </w:r>
    </w:p>
    <w:p w:rsidR="007D633D" w:rsidRDefault="005F6F6C">
      <w:pPr>
        <w:pStyle w:val="1"/>
        <w:spacing w:before="203"/>
      </w:pPr>
      <w:r>
        <w:t>二、实验项目内容及学时分配</w:t>
      </w:r>
    </w:p>
    <w:p w:rsidR="007D633D" w:rsidRDefault="005F6F6C">
      <w:pPr>
        <w:pStyle w:val="a3"/>
        <w:spacing w:before="104" w:line="309" w:lineRule="auto"/>
        <w:ind w:left="105" w:right="249" w:firstLine="480"/>
      </w:pPr>
      <w:r>
        <w:rPr>
          <w:spacing w:val="-12"/>
        </w:rPr>
        <w:t xml:space="preserve">共设计了 </w:t>
      </w:r>
      <w:r>
        <w:rPr>
          <w:rFonts w:hint="eastAsia"/>
          <w:spacing w:val="-12"/>
          <w:lang w:val="en-US"/>
        </w:rPr>
        <w:t>5</w:t>
      </w:r>
      <w:r>
        <w:rPr>
          <w:rFonts w:ascii="Times New Roman" w:eastAsia="Times New Roman"/>
        </w:rPr>
        <w:t xml:space="preserve"> </w:t>
      </w:r>
      <w:proofErr w:type="gramStart"/>
      <w:r>
        <w:rPr>
          <w:spacing w:val="-9"/>
        </w:rPr>
        <w:t>个</w:t>
      </w:r>
      <w:proofErr w:type="gramEnd"/>
      <w:r>
        <w:rPr>
          <w:spacing w:val="-9"/>
        </w:rPr>
        <w:t>实验</w:t>
      </w:r>
      <w:r>
        <w:rPr>
          <w:spacing w:val="-1"/>
        </w:rPr>
        <w:t>。实验课题会在专业建设、人才</w:t>
      </w:r>
      <w:r>
        <w:t>培养的探索中与时俱进、增量更新。</w:t>
      </w:r>
    </w:p>
    <w:p w:rsidR="005F6F6C" w:rsidRDefault="005F6F6C">
      <w:pPr>
        <w:pStyle w:val="a3"/>
        <w:spacing w:before="104" w:line="309" w:lineRule="auto"/>
        <w:ind w:left="105" w:right="249" w:firstLine="480"/>
      </w:pPr>
    </w:p>
    <w:p w:rsidR="007D633D" w:rsidRDefault="005F6F6C">
      <w:pPr>
        <w:pStyle w:val="2"/>
        <w:spacing w:before="0" w:line="433" w:lineRule="exact"/>
      </w:pPr>
      <w:r>
        <w:rPr>
          <w:color w:val="006FC0"/>
        </w:rPr>
        <w:lastRenderedPageBreak/>
        <w:t>实验一、</w:t>
      </w:r>
      <w:r>
        <w:rPr>
          <w:rFonts w:hint="eastAsia"/>
          <w:color w:val="006FC0"/>
        </w:rPr>
        <w:t>Web 网站与访问</w:t>
      </w:r>
      <w:r>
        <w:rPr>
          <w:rFonts w:eastAsia="宋体" w:hint="eastAsia"/>
          <w:color w:val="006FC0"/>
        </w:rPr>
        <w:t>，</w:t>
      </w:r>
      <w:r>
        <w:rPr>
          <w:rFonts w:hint="eastAsia"/>
          <w:color w:val="006FC0"/>
        </w:rPr>
        <w:t>使用 ullib 实现网页下载</w:t>
      </w:r>
      <w:r>
        <w:rPr>
          <w:color w:val="006FC0"/>
        </w:rPr>
        <w:t>（2 学时）</w:t>
      </w:r>
    </w:p>
    <w:p w:rsidR="007D633D" w:rsidRDefault="005F6F6C">
      <w:pPr>
        <w:pStyle w:val="a4"/>
        <w:numPr>
          <w:ilvl w:val="0"/>
          <w:numId w:val="4"/>
        </w:numPr>
        <w:tabs>
          <w:tab w:val="left" w:pos="887"/>
        </w:tabs>
        <w:spacing w:before="190"/>
        <w:ind w:hanging="302"/>
        <w:rPr>
          <w:sz w:val="24"/>
        </w:rPr>
      </w:pPr>
      <w:r>
        <w:rPr>
          <w:sz w:val="24"/>
        </w:rPr>
        <w:t>实验目的要求</w:t>
      </w:r>
    </w:p>
    <w:p w:rsidR="007D633D" w:rsidRDefault="005F6F6C">
      <w:pPr>
        <w:pStyle w:val="a4"/>
        <w:numPr>
          <w:ilvl w:val="0"/>
          <w:numId w:val="5"/>
        </w:numPr>
        <w:tabs>
          <w:tab w:val="left" w:pos="1188"/>
        </w:tabs>
        <w:spacing w:before="101" w:line="309" w:lineRule="auto"/>
        <w:ind w:right="272" w:firstLine="480"/>
        <w:rPr>
          <w:sz w:val="24"/>
        </w:rPr>
      </w:pPr>
      <w:r>
        <w:rPr>
          <w:spacing w:val="-20"/>
          <w:sz w:val="24"/>
        </w:rPr>
        <w:t xml:space="preserve">熟悉 </w:t>
      </w:r>
      <w:r>
        <w:rPr>
          <w:rFonts w:ascii="Times New Roman" w:eastAsia="Times New Roman"/>
          <w:spacing w:val="-6"/>
          <w:sz w:val="24"/>
        </w:rPr>
        <w:t>Python</w:t>
      </w:r>
      <w:r>
        <w:rPr>
          <w:rFonts w:ascii="Times New Roman" w:eastAsia="Times New Roman"/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操作环境、工作原理与命令形式，熟悉 </w:t>
      </w:r>
      <w:proofErr w:type="spellStart"/>
      <w:r>
        <w:rPr>
          <w:rFonts w:ascii="Times New Roman" w:hint="eastAsia"/>
          <w:lang w:val="en-US"/>
        </w:rPr>
        <w:t>urllib</w:t>
      </w:r>
      <w:proofErr w:type="spellEnd"/>
      <w:r>
        <w:rPr>
          <w:rFonts w:ascii="Times New Roman" w:eastAsia="Times New Roman"/>
        </w:rPr>
        <w:t xml:space="preserve"> </w:t>
      </w:r>
      <w:r>
        <w:rPr>
          <w:rFonts w:ascii="Times New Roman" w:hint="eastAsia"/>
          <w:lang w:val="en-US"/>
        </w:rPr>
        <w:t>、</w:t>
      </w:r>
      <w:r>
        <w:rPr>
          <w:rFonts w:ascii="Times New Roman" w:eastAsia="Times New Roman"/>
          <w:spacing w:val="-4"/>
          <w:sz w:val="24"/>
        </w:rPr>
        <w:t>numpy</w:t>
      </w:r>
      <w:r>
        <w:rPr>
          <w:sz w:val="24"/>
        </w:rPr>
        <w:t>、</w:t>
      </w:r>
      <w:r>
        <w:rPr>
          <w:rFonts w:ascii="Times New Roman" w:eastAsia="Times New Roman"/>
          <w:sz w:val="24"/>
        </w:rPr>
        <w:t>pandas</w:t>
      </w:r>
      <w:r>
        <w:rPr>
          <w:rFonts w:ascii="Times New Roman" w:eastAsia="Times New Roman"/>
          <w:spacing w:val="6"/>
          <w:sz w:val="24"/>
        </w:rPr>
        <w:t xml:space="preserve"> </w:t>
      </w:r>
      <w:r>
        <w:rPr>
          <w:spacing w:val="-4"/>
          <w:sz w:val="24"/>
        </w:rPr>
        <w:t>等工具</w:t>
      </w:r>
      <w:r>
        <w:rPr>
          <w:spacing w:val="-6"/>
          <w:sz w:val="24"/>
        </w:rPr>
        <w:t xml:space="preserve">箱的应用，熟练编写 </w:t>
      </w:r>
      <w:r>
        <w:rPr>
          <w:rFonts w:ascii="Times New Roman" w:eastAsia="Times New Roman"/>
          <w:spacing w:val="-6"/>
          <w:sz w:val="24"/>
        </w:rPr>
        <w:t>Python</w:t>
      </w:r>
      <w:r>
        <w:rPr>
          <w:rFonts w:ascii="Times New Roman" w:eastAsia="Times New Roman"/>
          <w:spacing w:val="-12"/>
          <w:sz w:val="24"/>
        </w:rPr>
        <w:t xml:space="preserve"> </w:t>
      </w:r>
      <w:r>
        <w:rPr>
          <w:sz w:val="24"/>
        </w:rPr>
        <w:t>程序。</w:t>
      </w:r>
    </w:p>
    <w:p w:rsidR="007D633D" w:rsidRDefault="005F6F6C">
      <w:pPr>
        <w:pStyle w:val="a4"/>
        <w:numPr>
          <w:ilvl w:val="0"/>
          <w:numId w:val="5"/>
        </w:numPr>
        <w:tabs>
          <w:tab w:val="left" w:pos="1188"/>
        </w:tabs>
        <w:spacing w:before="0" w:line="307" w:lineRule="exact"/>
        <w:ind w:left="1187" w:hanging="603"/>
        <w:rPr>
          <w:sz w:val="24"/>
        </w:rPr>
      </w:pPr>
      <w:r>
        <w:rPr>
          <w:rFonts w:hint="eastAsia"/>
          <w:spacing w:val="-20"/>
          <w:sz w:val="24"/>
        </w:rPr>
        <w:t>能够通过 ullib 网页下载函数方法下载网页 能够实现编码的转换 ；</w:t>
      </w:r>
    </w:p>
    <w:p w:rsidR="007D633D" w:rsidRDefault="005F6F6C">
      <w:pPr>
        <w:pStyle w:val="a4"/>
        <w:numPr>
          <w:ilvl w:val="0"/>
          <w:numId w:val="5"/>
        </w:numPr>
        <w:tabs>
          <w:tab w:val="left" w:pos="1188"/>
        </w:tabs>
        <w:spacing w:before="88" w:line="319" w:lineRule="auto"/>
        <w:ind w:right="272" w:firstLine="480"/>
        <w:rPr>
          <w:sz w:val="24"/>
        </w:rPr>
      </w:pPr>
      <w:r>
        <w:rPr>
          <w:rFonts w:hint="eastAsia"/>
          <w:spacing w:val="-15"/>
          <w:sz w:val="24"/>
          <w:lang w:val="en-US"/>
        </w:rPr>
        <w:t>初步</w:t>
      </w:r>
      <w:r>
        <w:rPr>
          <w:spacing w:val="-15"/>
          <w:sz w:val="24"/>
        </w:rPr>
        <w:t>掌握</w:t>
      </w:r>
      <w:proofErr w:type="gramStart"/>
      <w:r>
        <w:rPr>
          <w:rFonts w:hint="eastAsia"/>
          <w:spacing w:val="-15"/>
          <w:sz w:val="24"/>
          <w:lang w:val="en-US"/>
        </w:rPr>
        <w:t>网页爬取</w:t>
      </w:r>
      <w:r>
        <w:rPr>
          <w:sz w:val="24"/>
        </w:rPr>
        <w:t>的</w:t>
      </w:r>
      <w:proofErr w:type="gramEnd"/>
      <w:r>
        <w:rPr>
          <w:sz w:val="24"/>
        </w:rPr>
        <w:t>方法</w:t>
      </w:r>
      <w:r>
        <w:rPr>
          <w:rFonts w:hint="eastAsia"/>
          <w:sz w:val="24"/>
        </w:rPr>
        <w:t>；</w:t>
      </w:r>
    </w:p>
    <w:p w:rsidR="007D633D" w:rsidRDefault="005F6F6C">
      <w:pPr>
        <w:pStyle w:val="a4"/>
        <w:numPr>
          <w:ilvl w:val="0"/>
          <w:numId w:val="5"/>
        </w:numPr>
        <w:tabs>
          <w:tab w:val="left" w:pos="1188"/>
        </w:tabs>
        <w:spacing w:before="88" w:line="319" w:lineRule="auto"/>
        <w:ind w:right="272" w:firstLine="480"/>
        <w:rPr>
          <w:sz w:val="24"/>
        </w:rPr>
      </w:pPr>
      <w:proofErr w:type="gramStart"/>
      <w:r>
        <w:rPr>
          <w:rFonts w:hint="eastAsia"/>
          <w:sz w:val="24"/>
        </w:rPr>
        <w:t>爬取学生</w:t>
      </w:r>
      <w:proofErr w:type="gramEnd"/>
      <w:r>
        <w:rPr>
          <w:rFonts w:hint="eastAsia"/>
          <w:sz w:val="24"/>
        </w:rPr>
        <w:t>信息、爬虫程序开发环境。</w:t>
      </w:r>
    </w:p>
    <w:p w:rsidR="007D633D" w:rsidRDefault="005F6F6C">
      <w:pPr>
        <w:pStyle w:val="a4"/>
        <w:numPr>
          <w:ilvl w:val="0"/>
          <w:numId w:val="4"/>
        </w:numPr>
        <w:tabs>
          <w:tab w:val="left" w:pos="887"/>
        </w:tabs>
        <w:spacing w:before="0" w:line="294" w:lineRule="exact"/>
        <w:ind w:hanging="302"/>
        <w:rPr>
          <w:sz w:val="24"/>
        </w:rPr>
      </w:pPr>
      <w:r>
        <w:rPr>
          <w:sz w:val="24"/>
        </w:rPr>
        <w:t>实验主要内容</w:t>
      </w:r>
    </w:p>
    <w:p w:rsidR="007D633D" w:rsidRDefault="005F6F6C">
      <w:pPr>
        <w:pStyle w:val="a3"/>
        <w:ind w:left="585" w:firstLineChars="200" w:firstLine="480"/>
      </w:pPr>
      <w:r>
        <w:t>应用</w:t>
      </w:r>
      <w:r>
        <w:rPr>
          <w:rFonts w:ascii="Times New Roman" w:eastAsia="Times New Roman"/>
        </w:rPr>
        <w:t>python</w:t>
      </w:r>
      <w:r>
        <w:rPr>
          <w:rFonts w:ascii="Times New Roman" w:hint="eastAsia"/>
          <w:lang w:val="en-US"/>
        </w:rPr>
        <w:t>的</w:t>
      </w:r>
      <w:proofErr w:type="spellStart"/>
      <w:r>
        <w:rPr>
          <w:rFonts w:ascii="Times New Roman" w:hint="eastAsia"/>
          <w:lang w:val="en-US"/>
        </w:rPr>
        <w:t>urllib</w:t>
      </w:r>
      <w:proofErr w:type="spellEnd"/>
      <w:r>
        <w:rPr>
          <w:rFonts w:ascii="Times New Roman" w:eastAsia="Times New Roman"/>
        </w:rPr>
        <w:t xml:space="preserve"> </w:t>
      </w:r>
      <w:r>
        <w:t>从大型</w:t>
      </w:r>
      <w:r>
        <w:rPr>
          <w:rFonts w:hint="eastAsia"/>
          <w:lang w:val="en-US"/>
        </w:rPr>
        <w:t>网站百度下载网页并且存储，</w:t>
      </w:r>
      <w:proofErr w:type="gramStart"/>
      <w:r>
        <w:rPr>
          <w:rFonts w:hint="eastAsia"/>
        </w:rPr>
        <w:t>爬取学生</w:t>
      </w:r>
      <w:proofErr w:type="gramEnd"/>
      <w:r>
        <w:rPr>
          <w:rFonts w:hint="eastAsia"/>
        </w:rPr>
        <w:t>信息</w:t>
      </w:r>
      <w:r>
        <w:t>。</w:t>
      </w:r>
    </w:p>
    <w:p w:rsidR="007D633D" w:rsidRDefault="005F6F6C">
      <w:pPr>
        <w:pStyle w:val="a4"/>
        <w:numPr>
          <w:ilvl w:val="0"/>
          <w:numId w:val="4"/>
        </w:numPr>
        <w:tabs>
          <w:tab w:val="left" w:pos="887"/>
        </w:tabs>
        <w:spacing w:before="101"/>
        <w:ind w:hanging="302"/>
        <w:rPr>
          <w:sz w:val="24"/>
        </w:rPr>
      </w:pPr>
      <w:r>
        <w:rPr>
          <w:sz w:val="24"/>
        </w:rPr>
        <w:t>实验类别：基础</w:t>
      </w:r>
    </w:p>
    <w:p w:rsidR="007D633D" w:rsidRDefault="005F6F6C">
      <w:pPr>
        <w:pStyle w:val="a4"/>
        <w:numPr>
          <w:ilvl w:val="0"/>
          <w:numId w:val="4"/>
        </w:numPr>
        <w:tabs>
          <w:tab w:val="left" w:pos="887"/>
        </w:tabs>
        <w:ind w:hanging="302"/>
        <w:rPr>
          <w:sz w:val="24"/>
        </w:rPr>
      </w:pPr>
      <w:r>
        <w:rPr>
          <w:sz w:val="24"/>
        </w:rPr>
        <w:t>实验类型：综合</w:t>
      </w:r>
    </w:p>
    <w:p w:rsidR="007D633D" w:rsidRDefault="005F6F6C">
      <w:pPr>
        <w:pStyle w:val="a4"/>
        <w:numPr>
          <w:ilvl w:val="0"/>
          <w:numId w:val="4"/>
        </w:numPr>
        <w:tabs>
          <w:tab w:val="left" w:pos="887"/>
        </w:tabs>
        <w:ind w:hanging="302"/>
        <w:rPr>
          <w:sz w:val="24"/>
        </w:rPr>
      </w:pPr>
      <w:r>
        <w:rPr>
          <w:sz w:val="24"/>
        </w:rPr>
        <w:t>实验要求：必做</w:t>
      </w:r>
    </w:p>
    <w:p w:rsidR="007D633D" w:rsidRDefault="005F6F6C">
      <w:pPr>
        <w:pStyle w:val="a4"/>
        <w:numPr>
          <w:ilvl w:val="0"/>
          <w:numId w:val="4"/>
        </w:numPr>
        <w:tabs>
          <w:tab w:val="left" w:pos="887"/>
        </w:tabs>
        <w:spacing w:before="100"/>
        <w:ind w:hanging="302"/>
        <w:rPr>
          <w:sz w:val="24"/>
        </w:rPr>
      </w:pPr>
      <w:r>
        <w:rPr>
          <w:sz w:val="24"/>
        </w:rPr>
        <w:t>主要仪器：计算机</w:t>
      </w:r>
    </w:p>
    <w:p w:rsidR="007D633D" w:rsidRDefault="005F6F6C">
      <w:pPr>
        <w:pStyle w:val="2"/>
      </w:pPr>
      <w:r>
        <w:rPr>
          <w:color w:val="006FC0"/>
        </w:rPr>
        <w:t>实验二、</w:t>
      </w:r>
      <w:r>
        <w:rPr>
          <w:rFonts w:hint="eastAsia"/>
          <w:color w:val="006FC0"/>
        </w:rPr>
        <w:t>网页</w:t>
      </w:r>
      <w:proofErr w:type="gramStart"/>
      <w:r>
        <w:rPr>
          <w:rFonts w:hint="eastAsia"/>
          <w:color w:val="006FC0"/>
        </w:rPr>
        <w:t>数据爬取方法</w:t>
      </w:r>
      <w:proofErr w:type="gramEnd"/>
      <w:r>
        <w:rPr>
          <w:rFonts w:eastAsia="宋体" w:hint="eastAsia"/>
          <w:color w:val="006FC0"/>
        </w:rPr>
        <w:t>，</w:t>
      </w:r>
      <w:r>
        <w:rPr>
          <w:rFonts w:hint="eastAsia"/>
          <w:color w:val="006FC0"/>
        </w:rPr>
        <w:t>用 BeautifulSoup工具选择数据</w:t>
      </w:r>
      <w:r>
        <w:rPr>
          <w:color w:val="006FC0"/>
        </w:rPr>
        <w:t>（2 学时）</w:t>
      </w:r>
    </w:p>
    <w:p w:rsidR="007D633D" w:rsidRDefault="005F6F6C">
      <w:pPr>
        <w:pStyle w:val="a4"/>
        <w:numPr>
          <w:ilvl w:val="0"/>
          <w:numId w:val="6"/>
        </w:numPr>
        <w:tabs>
          <w:tab w:val="left" w:pos="887"/>
        </w:tabs>
        <w:spacing w:before="202"/>
        <w:ind w:hanging="302"/>
        <w:rPr>
          <w:sz w:val="24"/>
        </w:rPr>
      </w:pPr>
      <w:r>
        <w:rPr>
          <w:sz w:val="24"/>
        </w:rPr>
        <w:t>实验目的要求</w:t>
      </w:r>
    </w:p>
    <w:p w:rsidR="007D633D" w:rsidRDefault="005F6F6C">
      <w:pPr>
        <w:pStyle w:val="a4"/>
        <w:numPr>
          <w:ilvl w:val="0"/>
          <w:numId w:val="7"/>
        </w:numPr>
        <w:tabs>
          <w:tab w:val="left" w:pos="1188"/>
        </w:tabs>
        <w:ind w:hanging="603"/>
        <w:rPr>
          <w:sz w:val="24"/>
        </w:rPr>
      </w:pPr>
      <w:r>
        <w:rPr>
          <w:spacing w:val="-12"/>
          <w:sz w:val="24"/>
        </w:rPr>
        <w:t xml:space="preserve">熟练编写 </w:t>
      </w:r>
      <w:r>
        <w:rPr>
          <w:rFonts w:ascii="Times New Roman" w:eastAsia="Times New Roman"/>
          <w:spacing w:val="-6"/>
          <w:sz w:val="24"/>
        </w:rPr>
        <w:t>Python</w:t>
      </w:r>
      <w:r>
        <w:rPr>
          <w:rFonts w:ascii="Times New Roman" w:eastAsia="Times New Roman"/>
          <w:spacing w:val="-12"/>
          <w:sz w:val="24"/>
        </w:rPr>
        <w:t xml:space="preserve"> </w:t>
      </w:r>
      <w:r>
        <w:rPr>
          <w:spacing w:val="-10"/>
          <w:sz w:val="24"/>
        </w:rPr>
        <w:t xml:space="preserve">程序，熟悉 </w:t>
      </w:r>
      <w:r>
        <w:rPr>
          <w:rFonts w:hint="eastAsia"/>
          <w:spacing w:val="-10"/>
          <w:sz w:val="24"/>
        </w:rPr>
        <w:t>BeautifulSoup</w:t>
      </w:r>
      <w:r>
        <w:rPr>
          <w:sz w:val="24"/>
        </w:rPr>
        <w:t>工具箱在相关领域的应用。</w:t>
      </w:r>
    </w:p>
    <w:p w:rsidR="007D633D" w:rsidRDefault="005F6F6C">
      <w:pPr>
        <w:pStyle w:val="a4"/>
        <w:numPr>
          <w:ilvl w:val="0"/>
          <w:numId w:val="7"/>
        </w:numPr>
        <w:tabs>
          <w:tab w:val="left" w:pos="1188"/>
        </w:tabs>
        <w:spacing w:before="88"/>
        <w:ind w:hanging="603"/>
        <w:rPr>
          <w:sz w:val="24"/>
        </w:rPr>
      </w:pPr>
      <w:r>
        <w:rPr>
          <w:rFonts w:ascii="Times New Roman" w:eastAsia="Times New Roman" w:hint="eastAsia"/>
          <w:spacing w:val="-6"/>
          <w:sz w:val="24"/>
        </w:rPr>
        <w:t>能够使用 BeautifulSoup工具选择数据，掌握 find_all 等常用方法</w:t>
      </w:r>
      <w:r>
        <w:rPr>
          <w:sz w:val="24"/>
        </w:rPr>
        <w:t>。</w:t>
      </w:r>
    </w:p>
    <w:p w:rsidR="007D633D" w:rsidRDefault="005F6F6C">
      <w:pPr>
        <w:pStyle w:val="a4"/>
        <w:numPr>
          <w:ilvl w:val="0"/>
          <w:numId w:val="6"/>
        </w:numPr>
        <w:tabs>
          <w:tab w:val="left" w:pos="887"/>
        </w:tabs>
        <w:spacing w:before="101"/>
        <w:ind w:hanging="302"/>
        <w:rPr>
          <w:sz w:val="24"/>
        </w:rPr>
      </w:pPr>
      <w:r>
        <w:rPr>
          <w:sz w:val="24"/>
        </w:rPr>
        <w:t>实验主要内容</w:t>
      </w:r>
    </w:p>
    <w:p w:rsidR="007D633D" w:rsidRDefault="005F6F6C" w:rsidP="005F6F6C">
      <w:pPr>
        <w:pStyle w:val="a4"/>
        <w:tabs>
          <w:tab w:val="left" w:pos="1188"/>
        </w:tabs>
        <w:ind w:left="584" w:firstLineChars="300" w:firstLine="657"/>
        <w:rPr>
          <w:sz w:val="24"/>
        </w:rPr>
      </w:pPr>
      <w:r>
        <w:rPr>
          <w:spacing w:val="-21"/>
          <w:sz w:val="24"/>
        </w:rPr>
        <w:t>应用</w:t>
      </w:r>
      <w:r>
        <w:rPr>
          <w:rFonts w:ascii="Times New Roman" w:eastAsia="Times New Roman"/>
          <w:spacing w:val="-6"/>
          <w:sz w:val="24"/>
        </w:rPr>
        <w:t>python</w:t>
      </w:r>
      <w:r>
        <w:rPr>
          <w:rFonts w:ascii="Times New Roman" w:eastAsia="Times New Roman"/>
          <w:spacing w:val="-13"/>
          <w:sz w:val="24"/>
        </w:rPr>
        <w:t xml:space="preserve"> </w:t>
      </w:r>
      <w:r>
        <w:rPr>
          <w:rFonts w:ascii="Times New Roman" w:hint="eastAsia"/>
          <w:spacing w:val="-13"/>
          <w:sz w:val="24"/>
          <w:lang w:val="en-US"/>
        </w:rPr>
        <w:t>的</w:t>
      </w:r>
      <w:r>
        <w:rPr>
          <w:rFonts w:ascii="Times New Roman" w:eastAsia="Times New Roman" w:hint="eastAsia"/>
          <w:spacing w:val="-6"/>
          <w:sz w:val="24"/>
        </w:rPr>
        <w:t>BeautifulSoup</w:t>
      </w:r>
      <w:r>
        <w:rPr>
          <w:rFonts w:ascii="Times New Roman" w:hint="eastAsia"/>
          <w:spacing w:val="-6"/>
          <w:sz w:val="24"/>
          <w:lang w:val="en-US"/>
        </w:rPr>
        <w:t>工具从网站资源中进行相关数据的提取，</w:t>
      </w:r>
      <w:proofErr w:type="gramStart"/>
      <w:r>
        <w:rPr>
          <w:rFonts w:hint="eastAsia"/>
        </w:rPr>
        <w:t>爬取天气预报</w:t>
      </w:r>
      <w:proofErr w:type="gramEnd"/>
      <w:r>
        <w:rPr>
          <w:rFonts w:hint="eastAsia"/>
        </w:rPr>
        <w:t>数据</w:t>
      </w:r>
      <w:r>
        <w:rPr>
          <w:sz w:val="24"/>
        </w:rPr>
        <w:t>。</w:t>
      </w:r>
    </w:p>
    <w:p w:rsidR="007D633D" w:rsidRDefault="005F6F6C">
      <w:pPr>
        <w:pStyle w:val="a4"/>
        <w:numPr>
          <w:ilvl w:val="0"/>
          <w:numId w:val="6"/>
        </w:numPr>
        <w:tabs>
          <w:tab w:val="left" w:pos="887"/>
        </w:tabs>
        <w:spacing w:before="100"/>
        <w:ind w:hanging="302"/>
        <w:rPr>
          <w:sz w:val="24"/>
        </w:rPr>
      </w:pPr>
      <w:r>
        <w:rPr>
          <w:sz w:val="24"/>
        </w:rPr>
        <w:t>实验类别：基础</w:t>
      </w:r>
    </w:p>
    <w:p w:rsidR="007D633D" w:rsidRDefault="005F6F6C">
      <w:pPr>
        <w:pStyle w:val="a4"/>
        <w:numPr>
          <w:ilvl w:val="0"/>
          <w:numId w:val="6"/>
        </w:numPr>
        <w:tabs>
          <w:tab w:val="left" w:pos="887"/>
        </w:tabs>
        <w:spacing w:before="90"/>
        <w:ind w:hanging="302"/>
        <w:rPr>
          <w:sz w:val="24"/>
        </w:rPr>
      </w:pPr>
      <w:r>
        <w:rPr>
          <w:sz w:val="24"/>
        </w:rPr>
        <w:t>实验类型：综合</w:t>
      </w:r>
    </w:p>
    <w:p w:rsidR="007D633D" w:rsidRDefault="005F6F6C">
      <w:pPr>
        <w:pStyle w:val="a4"/>
        <w:numPr>
          <w:ilvl w:val="0"/>
          <w:numId w:val="6"/>
        </w:numPr>
        <w:tabs>
          <w:tab w:val="left" w:pos="887"/>
        </w:tabs>
        <w:spacing w:before="88"/>
        <w:ind w:hanging="302"/>
        <w:rPr>
          <w:sz w:val="24"/>
        </w:rPr>
      </w:pPr>
      <w:r>
        <w:rPr>
          <w:sz w:val="24"/>
        </w:rPr>
        <w:t>实验要求：必做</w:t>
      </w:r>
    </w:p>
    <w:p w:rsidR="007D633D" w:rsidRDefault="005F6F6C">
      <w:pPr>
        <w:pStyle w:val="a4"/>
        <w:numPr>
          <w:ilvl w:val="0"/>
          <w:numId w:val="6"/>
        </w:numPr>
        <w:tabs>
          <w:tab w:val="left" w:pos="887"/>
        </w:tabs>
        <w:spacing w:before="101"/>
        <w:ind w:hanging="302"/>
        <w:rPr>
          <w:sz w:val="24"/>
        </w:rPr>
      </w:pPr>
      <w:r>
        <w:rPr>
          <w:sz w:val="24"/>
        </w:rPr>
        <w:t>主要仪器：计算机</w:t>
      </w:r>
    </w:p>
    <w:p w:rsidR="007D633D" w:rsidRDefault="007D633D">
      <w:pPr>
        <w:rPr>
          <w:sz w:val="24"/>
        </w:rPr>
        <w:sectPr w:rsidR="007D633D">
          <w:pgSz w:w="11910" w:h="16840"/>
          <w:pgMar w:top="1160" w:right="1240" w:bottom="280" w:left="1480" w:header="720" w:footer="720" w:gutter="0"/>
          <w:cols w:space="720"/>
        </w:sectPr>
      </w:pPr>
    </w:p>
    <w:p w:rsidR="007D633D" w:rsidRDefault="005F6F6C">
      <w:pPr>
        <w:pStyle w:val="2"/>
        <w:spacing w:before="0" w:line="419" w:lineRule="exact"/>
      </w:pPr>
      <w:r>
        <w:rPr>
          <w:color w:val="006FC0"/>
        </w:rPr>
        <w:lastRenderedPageBreak/>
        <w:t>实验三、</w:t>
      </w:r>
      <w:r>
        <w:rPr>
          <w:rFonts w:hint="eastAsia"/>
          <w:color w:val="006FC0"/>
        </w:rPr>
        <w:t>网站</w:t>
      </w:r>
      <w:proofErr w:type="gramStart"/>
      <w:r>
        <w:rPr>
          <w:rFonts w:hint="eastAsia"/>
          <w:color w:val="006FC0"/>
        </w:rPr>
        <w:t>数据爬取路径</w:t>
      </w:r>
      <w:proofErr w:type="gramEnd"/>
      <w:r>
        <w:rPr>
          <w:color w:val="006FC0"/>
        </w:rPr>
        <w:t>（2 学时）</w:t>
      </w:r>
    </w:p>
    <w:p w:rsidR="007D633D" w:rsidRDefault="005F6F6C">
      <w:pPr>
        <w:pStyle w:val="a4"/>
        <w:numPr>
          <w:ilvl w:val="0"/>
          <w:numId w:val="8"/>
        </w:numPr>
        <w:tabs>
          <w:tab w:val="left" w:pos="887"/>
        </w:tabs>
        <w:spacing w:before="202"/>
        <w:ind w:hanging="302"/>
        <w:rPr>
          <w:sz w:val="24"/>
        </w:rPr>
      </w:pPr>
      <w:r>
        <w:rPr>
          <w:sz w:val="24"/>
        </w:rPr>
        <w:t>实验目的要求</w:t>
      </w:r>
    </w:p>
    <w:p w:rsidR="007D633D" w:rsidRDefault="005F6F6C">
      <w:pPr>
        <w:pStyle w:val="a4"/>
        <w:numPr>
          <w:ilvl w:val="0"/>
          <w:numId w:val="9"/>
        </w:numPr>
        <w:tabs>
          <w:tab w:val="left" w:pos="1188"/>
        </w:tabs>
        <w:spacing w:before="101"/>
        <w:ind w:hanging="603"/>
        <w:rPr>
          <w:sz w:val="24"/>
        </w:rPr>
      </w:pPr>
      <w:proofErr w:type="gramStart"/>
      <w:r>
        <w:rPr>
          <w:rFonts w:hint="eastAsia"/>
          <w:sz w:val="24"/>
        </w:rPr>
        <w:t>爬取图像</w:t>
      </w:r>
      <w:proofErr w:type="gramEnd"/>
      <w:r>
        <w:rPr>
          <w:rFonts w:hint="eastAsia"/>
          <w:sz w:val="24"/>
        </w:rPr>
        <w:t>；</w:t>
      </w:r>
    </w:p>
    <w:p w:rsidR="007D633D" w:rsidRDefault="005F6F6C">
      <w:pPr>
        <w:pStyle w:val="a4"/>
        <w:numPr>
          <w:ilvl w:val="0"/>
          <w:numId w:val="9"/>
        </w:numPr>
        <w:tabs>
          <w:tab w:val="left" w:pos="1188"/>
        </w:tabs>
        <w:spacing w:before="88"/>
        <w:ind w:hanging="603"/>
        <w:rPr>
          <w:sz w:val="24"/>
        </w:rPr>
      </w:pPr>
      <w:r>
        <w:rPr>
          <w:sz w:val="24"/>
        </w:rPr>
        <w:t>了解</w:t>
      </w:r>
      <w:r>
        <w:rPr>
          <w:rFonts w:hint="eastAsia"/>
          <w:sz w:val="24"/>
          <w:lang w:val="en-US"/>
        </w:rPr>
        <w:t>网站图像格式、图像资源在</w:t>
      </w:r>
      <w:r>
        <w:rPr>
          <w:sz w:val="24"/>
        </w:rPr>
        <w:t>大型</w:t>
      </w:r>
      <w:r>
        <w:rPr>
          <w:rFonts w:hint="eastAsia"/>
          <w:sz w:val="24"/>
          <w:lang w:val="en-US"/>
        </w:rPr>
        <w:t>网站中的存储方式</w:t>
      </w:r>
      <w:r>
        <w:rPr>
          <w:sz w:val="24"/>
        </w:rPr>
        <w:t>。</w:t>
      </w:r>
    </w:p>
    <w:p w:rsidR="007D633D" w:rsidRDefault="005F6F6C">
      <w:pPr>
        <w:pStyle w:val="a4"/>
        <w:numPr>
          <w:ilvl w:val="0"/>
          <w:numId w:val="8"/>
        </w:numPr>
        <w:tabs>
          <w:tab w:val="left" w:pos="887"/>
        </w:tabs>
        <w:spacing w:before="101"/>
        <w:ind w:hanging="302"/>
        <w:rPr>
          <w:sz w:val="24"/>
        </w:rPr>
      </w:pPr>
      <w:r>
        <w:rPr>
          <w:sz w:val="24"/>
        </w:rPr>
        <w:t>实验主要内容</w:t>
      </w:r>
    </w:p>
    <w:p w:rsidR="007D633D" w:rsidRDefault="005F6F6C">
      <w:pPr>
        <w:pStyle w:val="a4"/>
        <w:numPr>
          <w:ilvl w:val="0"/>
          <w:numId w:val="10"/>
        </w:numPr>
        <w:tabs>
          <w:tab w:val="left" w:pos="1188"/>
        </w:tabs>
        <w:ind w:hanging="603"/>
        <w:rPr>
          <w:sz w:val="24"/>
        </w:rPr>
      </w:pPr>
      <w:r>
        <w:rPr>
          <w:rFonts w:hint="eastAsia"/>
          <w:sz w:val="24"/>
        </w:rPr>
        <w:t>单</w:t>
      </w:r>
      <w:proofErr w:type="gramStart"/>
      <w:r>
        <w:rPr>
          <w:rFonts w:hint="eastAsia"/>
          <w:sz w:val="24"/>
        </w:rPr>
        <w:t>线程爬取图像</w:t>
      </w:r>
      <w:proofErr w:type="gramEnd"/>
      <w:r>
        <w:rPr>
          <w:rFonts w:hint="eastAsia"/>
          <w:sz w:val="24"/>
        </w:rPr>
        <w:t>的程序；</w:t>
      </w:r>
    </w:p>
    <w:p w:rsidR="007D633D" w:rsidRDefault="005F6F6C">
      <w:pPr>
        <w:pStyle w:val="a4"/>
        <w:numPr>
          <w:ilvl w:val="0"/>
          <w:numId w:val="10"/>
        </w:numPr>
        <w:tabs>
          <w:tab w:val="left" w:pos="1188"/>
        </w:tabs>
        <w:ind w:hanging="603"/>
        <w:rPr>
          <w:sz w:val="24"/>
        </w:rPr>
      </w:pPr>
      <w:r>
        <w:rPr>
          <w:rFonts w:hint="eastAsia"/>
          <w:sz w:val="24"/>
        </w:rPr>
        <w:t>多</w:t>
      </w:r>
      <w:proofErr w:type="gramStart"/>
      <w:r>
        <w:rPr>
          <w:rFonts w:hint="eastAsia"/>
          <w:sz w:val="24"/>
        </w:rPr>
        <w:t>线程爬取图像</w:t>
      </w:r>
      <w:proofErr w:type="gramEnd"/>
      <w:r>
        <w:rPr>
          <w:rFonts w:hint="eastAsia"/>
          <w:sz w:val="24"/>
        </w:rPr>
        <w:t>的程序</w:t>
      </w:r>
      <w:r>
        <w:rPr>
          <w:sz w:val="24"/>
        </w:rPr>
        <w:t>。</w:t>
      </w:r>
    </w:p>
    <w:p w:rsidR="007D633D" w:rsidRDefault="005F6F6C">
      <w:pPr>
        <w:pStyle w:val="a4"/>
        <w:numPr>
          <w:ilvl w:val="0"/>
          <w:numId w:val="8"/>
        </w:numPr>
        <w:tabs>
          <w:tab w:val="left" w:pos="887"/>
        </w:tabs>
        <w:spacing w:before="101"/>
        <w:ind w:hanging="302"/>
        <w:rPr>
          <w:sz w:val="24"/>
        </w:rPr>
      </w:pPr>
      <w:r>
        <w:rPr>
          <w:sz w:val="24"/>
        </w:rPr>
        <w:t>实验类别：基础</w:t>
      </w:r>
    </w:p>
    <w:p w:rsidR="007D633D" w:rsidRDefault="005F6F6C">
      <w:pPr>
        <w:pStyle w:val="a4"/>
        <w:numPr>
          <w:ilvl w:val="0"/>
          <w:numId w:val="8"/>
        </w:numPr>
        <w:tabs>
          <w:tab w:val="left" w:pos="887"/>
        </w:tabs>
        <w:ind w:hanging="302"/>
        <w:rPr>
          <w:sz w:val="24"/>
        </w:rPr>
      </w:pPr>
      <w:r>
        <w:rPr>
          <w:sz w:val="24"/>
        </w:rPr>
        <w:t>实验类型：验证、综合</w:t>
      </w:r>
    </w:p>
    <w:p w:rsidR="007D633D" w:rsidRDefault="005F6F6C">
      <w:pPr>
        <w:pStyle w:val="a4"/>
        <w:numPr>
          <w:ilvl w:val="0"/>
          <w:numId w:val="8"/>
        </w:numPr>
        <w:tabs>
          <w:tab w:val="left" w:pos="887"/>
        </w:tabs>
        <w:spacing w:before="88"/>
        <w:ind w:hanging="302"/>
        <w:rPr>
          <w:sz w:val="24"/>
        </w:rPr>
      </w:pPr>
      <w:r>
        <w:rPr>
          <w:sz w:val="24"/>
        </w:rPr>
        <w:t>实验要求：必做</w:t>
      </w:r>
    </w:p>
    <w:p w:rsidR="007D633D" w:rsidRDefault="005F6F6C">
      <w:pPr>
        <w:pStyle w:val="a4"/>
        <w:numPr>
          <w:ilvl w:val="0"/>
          <w:numId w:val="8"/>
        </w:numPr>
        <w:tabs>
          <w:tab w:val="left" w:pos="887"/>
        </w:tabs>
        <w:spacing w:before="101"/>
        <w:ind w:hanging="302"/>
        <w:rPr>
          <w:sz w:val="24"/>
        </w:rPr>
      </w:pPr>
      <w:r>
        <w:rPr>
          <w:sz w:val="24"/>
        </w:rPr>
        <w:t>主要仪器：计算机</w:t>
      </w:r>
    </w:p>
    <w:p w:rsidR="007D633D" w:rsidRDefault="005F6F6C">
      <w:pPr>
        <w:pStyle w:val="2"/>
        <w:spacing w:before="69"/>
      </w:pPr>
      <w:r>
        <w:rPr>
          <w:color w:val="006FC0"/>
        </w:rPr>
        <w:t>实验四、</w:t>
      </w:r>
      <w:r>
        <w:rPr>
          <w:rFonts w:hint="eastAsia"/>
          <w:color w:val="006FC0"/>
        </w:rPr>
        <w:t>scrapy 框架爬虫程序</w:t>
      </w:r>
      <w:r>
        <w:rPr>
          <w:color w:val="006FC0"/>
        </w:rPr>
        <w:t>（2 学时）</w:t>
      </w:r>
    </w:p>
    <w:p w:rsidR="007D633D" w:rsidRDefault="005F6F6C">
      <w:pPr>
        <w:pStyle w:val="a4"/>
        <w:numPr>
          <w:ilvl w:val="0"/>
          <w:numId w:val="11"/>
        </w:numPr>
        <w:tabs>
          <w:tab w:val="left" w:pos="887"/>
        </w:tabs>
        <w:spacing w:before="203"/>
        <w:ind w:hanging="302"/>
        <w:rPr>
          <w:sz w:val="24"/>
        </w:rPr>
      </w:pPr>
      <w:r>
        <w:rPr>
          <w:sz w:val="24"/>
        </w:rPr>
        <w:t>实验目的要求</w:t>
      </w:r>
    </w:p>
    <w:p w:rsidR="007D633D" w:rsidRDefault="005F6F6C">
      <w:pPr>
        <w:pStyle w:val="a4"/>
        <w:numPr>
          <w:ilvl w:val="0"/>
          <w:numId w:val="12"/>
        </w:numPr>
        <w:tabs>
          <w:tab w:val="left" w:pos="1188"/>
        </w:tabs>
        <w:ind w:hanging="603"/>
        <w:rPr>
          <w:sz w:val="24"/>
        </w:rPr>
      </w:pPr>
      <w:r>
        <w:rPr>
          <w:rFonts w:hint="eastAsia"/>
          <w:spacing w:val="-6"/>
          <w:sz w:val="24"/>
        </w:rPr>
        <w:t>使用 scrapy 编写网页爬虫程序</w:t>
      </w:r>
      <w:r>
        <w:rPr>
          <w:sz w:val="24"/>
        </w:rPr>
        <w:t>。</w:t>
      </w:r>
    </w:p>
    <w:p w:rsidR="007D633D" w:rsidRDefault="005F6F6C">
      <w:pPr>
        <w:pStyle w:val="a4"/>
        <w:numPr>
          <w:ilvl w:val="0"/>
          <w:numId w:val="12"/>
        </w:numPr>
        <w:tabs>
          <w:tab w:val="left" w:pos="1188"/>
        </w:tabs>
        <w:spacing w:before="100"/>
        <w:ind w:hanging="603"/>
        <w:rPr>
          <w:sz w:val="24"/>
        </w:rPr>
      </w:pPr>
      <w:r>
        <w:rPr>
          <w:sz w:val="24"/>
        </w:rPr>
        <w:t>掌握应用</w:t>
      </w:r>
      <w:r>
        <w:rPr>
          <w:rFonts w:hint="eastAsia"/>
          <w:sz w:val="24"/>
        </w:rPr>
        <w:t xml:space="preserve">scrapy </w:t>
      </w:r>
      <w:proofErr w:type="gramStart"/>
      <w:r>
        <w:rPr>
          <w:rFonts w:hint="eastAsia"/>
          <w:sz w:val="24"/>
        </w:rPr>
        <w:t>网页爬取的</w:t>
      </w:r>
      <w:proofErr w:type="gramEnd"/>
      <w:r>
        <w:rPr>
          <w:rFonts w:hint="eastAsia"/>
          <w:sz w:val="24"/>
        </w:rPr>
        <w:t>工作</w:t>
      </w:r>
      <w:proofErr w:type="gramStart"/>
      <w:r>
        <w:rPr>
          <w:rFonts w:hint="eastAsia"/>
          <w:sz w:val="24"/>
        </w:rPr>
        <w:t>流程爬取单个</w:t>
      </w:r>
      <w:proofErr w:type="gramEnd"/>
      <w:r>
        <w:rPr>
          <w:rFonts w:hint="eastAsia"/>
          <w:sz w:val="24"/>
        </w:rPr>
        <w:t>网页的某几个特征数据；</w:t>
      </w:r>
    </w:p>
    <w:p w:rsidR="007D633D" w:rsidRDefault="005F6F6C">
      <w:pPr>
        <w:pStyle w:val="a4"/>
        <w:numPr>
          <w:ilvl w:val="0"/>
          <w:numId w:val="12"/>
        </w:numPr>
        <w:tabs>
          <w:tab w:val="left" w:pos="1188"/>
        </w:tabs>
        <w:spacing w:before="100"/>
        <w:ind w:hanging="603"/>
        <w:rPr>
          <w:sz w:val="24"/>
        </w:rPr>
      </w:pPr>
      <w:r>
        <w:rPr>
          <w:rFonts w:hint="eastAsia"/>
        </w:rPr>
        <w:t>网站图书数据分析</w:t>
      </w:r>
      <w:r>
        <w:rPr>
          <w:sz w:val="24"/>
        </w:rPr>
        <w:t>。</w:t>
      </w:r>
    </w:p>
    <w:p w:rsidR="007D633D" w:rsidRDefault="005F6F6C">
      <w:pPr>
        <w:pStyle w:val="a4"/>
        <w:numPr>
          <w:ilvl w:val="0"/>
          <w:numId w:val="11"/>
        </w:numPr>
        <w:tabs>
          <w:tab w:val="left" w:pos="887"/>
        </w:tabs>
        <w:ind w:hanging="302"/>
        <w:rPr>
          <w:sz w:val="24"/>
        </w:rPr>
      </w:pPr>
      <w:r>
        <w:rPr>
          <w:sz w:val="24"/>
        </w:rPr>
        <w:t>实验主要内容</w:t>
      </w:r>
    </w:p>
    <w:p w:rsidR="007D633D" w:rsidRDefault="005F6F6C">
      <w:pPr>
        <w:pStyle w:val="a4"/>
        <w:numPr>
          <w:ilvl w:val="0"/>
          <w:numId w:val="13"/>
        </w:numPr>
        <w:tabs>
          <w:tab w:val="left" w:pos="1188"/>
        </w:tabs>
        <w:spacing w:before="101"/>
        <w:ind w:hanging="603"/>
        <w:rPr>
          <w:sz w:val="24"/>
        </w:rPr>
      </w:pPr>
      <w:r>
        <w:rPr>
          <w:rFonts w:hint="eastAsia"/>
          <w:sz w:val="24"/>
        </w:rPr>
        <w:t>使用scrapy实现网页递归爬取；</w:t>
      </w:r>
    </w:p>
    <w:p w:rsidR="007D633D" w:rsidRDefault="005F6F6C">
      <w:pPr>
        <w:pStyle w:val="a4"/>
        <w:numPr>
          <w:ilvl w:val="0"/>
          <w:numId w:val="13"/>
        </w:numPr>
        <w:tabs>
          <w:tab w:val="left" w:pos="1188"/>
        </w:tabs>
        <w:spacing w:before="101"/>
        <w:ind w:hanging="603"/>
        <w:rPr>
          <w:sz w:val="24"/>
        </w:rPr>
      </w:pPr>
      <w:r>
        <w:rPr>
          <w:rFonts w:hint="eastAsia"/>
          <w:sz w:val="24"/>
        </w:rPr>
        <w:t>能够使用scrapy中Spider的网页</w:t>
      </w:r>
      <w:proofErr w:type="gramStart"/>
      <w:r>
        <w:rPr>
          <w:rFonts w:hint="eastAsia"/>
          <w:sz w:val="24"/>
        </w:rPr>
        <w:t>递归爬取循环</w:t>
      </w:r>
      <w:proofErr w:type="gramEnd"/>
      <w:r>
        <w:rPr>
          <w:rFonts w:hint="eastAsia"/>
          <w:sz w:val="24"/>
        </w:rPr>
        <w:t>，能实现数据的提取与存储</w:t>
      </w:r>
      <w:r>
        <w:rPr>
          <w:sz w:val="24"/>
        </w:rPr>
        <w:t>。</w:t>
      </w:r>
    </w:p>
    <w:p w:rsidR="007D633D" w:rsidRDefault="005F6F6C">
      <w:pPr>
        <w:pStyle w:val="a4"/>
        <w:numPr>
          <w:ilvl w:val="0"/>
          <w:numId w:val="11"/>
        </w:numPr>
        <w:tabs>
          <w:tab w:val="left" w:pos="887"/>
        </w:tabs>
        <w:ind w:hanging="302"/>
        <w:rPr>
          <w:sz w:val="24"/>
        </w:rPr>
      </w:pPr>
      <w:r>
        <w:rPr>
          <w:sz w:val="24"/>
        </w:rPr>
        <w:t>实验类别：专业基础</w:t>
      </w:r>
    </w:p>
    <w:p w:rsidR="007D633D" w:rsidRDefault="005F6F6C">
      <w:pPr>
        <w:pStyle w:val="a4"/>
        <w:numPr>
          <w:ilvl w:val="0"/>
          <w:numId w:val="11"/>
        </w:numPr>
        <w:tabs>
          <w:tab w:val="left" w:pos="887"/>
        </w:tabs>
        <w:spacing w:before="88"/>
        <w:ind w:hanging="302"/>
        <w:rPr>
          <w:sz w:val="24"/>
        </w:rPr>
      </w:pPr>
      <w:r>
        <w:rPr>
          <w:sz w:val="24"/>
        </w:rPr>
        <w:t>实验类型：综合</w:t>
      </w:r>
    </w:p>
    <w:p w:rsidR="007D633D" w:rsidRDefault="005F6F6C">
      <w:pPr>
        <w:pStyle w:val="a4"/>
        <w:numPr>
          <w:ilvl w:val="0"/>
          <w:numId w:val="11"/>
        </w:numPr>
        <w:tabs>
          <w:tab w:val="left" w:pos="887"/>
        </w:tabs>
        <w:spacing w:before="101"/>
        <w:ind w:hanging="302"/>
        <w:rPr>
          <w:sz w:val="24"/>
        </w:rPr>
      </w:pPr>
      <w:r>
        <w:rPr>
          <w:sz w:val="24"/>
        </w:rPr>
        <w:t>实验要求：选做</w:t>
      </w:r>
    </w:p>
    <w:p w:rsidR="007D633D" w:rsidRDefault="005F6F6C">
      <w:pPr>
        <w:pStyle w:val="a3"/>
        <w:ind w:left="585" w:firstLine="0"/>
      </w:pPr>
      <w:r>
        <w:t>主要仪器：计算机</w:t>
      </w:r>
      <w:r>
        <w:rPr>
          <w:rFonts w:hint="eastAsia"/>
        </w:rPr>
        <w:t>；</w:t>
      </w:r>
    </w:p>
    <w:p w:rsidR="007D633D" w:rsidRDefault="007D633D">
      <w:pPr>
        <w:pStyle w:val="a3"/>
        <w:ind w:left="585" w:firstLine="0"/>
      </w:pPr>
    </w:p>
    <w:p w:rsidR="007D633D" w:rsidRDefault="005F6F6C">
      <w:pPr>
        <w:pStyle w:val="2"/>
        <w:spacing w:before="1"/>
      </w:pPr>
      <w:r>
        <w:t>建议实验项目及学时分配</w:t>
      </w:r>
    </w:p>
    <w:p w:rsidR="007D633D" w:rsidRDefault="007D633D">
      <w:pPr>
        <w:pStyle w:val="a3"/>
        <w:spacing w:before="12"/>
        <w:ind w:left="0"/>
        <w:rPr>
          <w:rFonts w:ascii="黑体"/>
          <w:b/>
          <w:sz w:val="10"/>
        </w:rPr>
      </w:pPr>
    </w:p>
    <w:tbl>
      <w:tblPr>
        <w:tblW w:w="928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5"/>
        <w:gridCol w:w="2524"/>
        <w:gridCol w:w="3975"/>
        <w:gridCol w:w="484"/>
        <w:gridCol w:w="745"/>
        <w:gridCol w:w="743"/>
      </w:tblGrid>
      <w:tr w:rsidR="007D633D">
        <w:trPr>
          <w:trHeight w:val="609"/>
          <w:jc w:val="center"/>
        </w:trPr>
        <w:tc>
          <w:tcPr>
            <w:tcW w:w="0" w:type="auto"/>
          </w:tcPr>
          <w:p w:rsidR="007D633D" w:rsidRDefault="005F6F6C">
            <w:pPr>
              <w:pStyle w:val="TableParagraph"/>
              <w:spacing w:before="142"/>
              <w:ind w:left="104" w:right="80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序号</w:t>
            </w:r>
          </w:p>
        </w:tc>
        <w:tc>
          <w:tcPr>
            <w:tcW w:w="0" w:type="auto"/>
          </w:tcPr>
          <w:p w:rsidR="007D633D" w:rsidRDefault="005F6F6C">
            <w:pPr>
              <w:pStyle w:val="TableParagraph"/>
              <w:spacing w:before="142"/>
              <w:ind w:left="617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实验项目名称</w:t>
            </w:r>
          </w:p>
        </w:tc>
        <w:tc>
          <w:tcPr>
            <w:tcW w:w="0" w:type="auto"/>
          </w:tcPr>
          <w:p w:rsidR="007D633D" w:rsidRDefault="005F6F6C">
            <w:pPr>
              <w:pStyle w:val="TableParagraph"/>
              <w:spacing w:before="142"/>
              <w:ind w:left="1113" w:right="1090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内容提要</w:t>
            </w:r>
          </w:p>
        </w:tc>
        <w:tc>
          <w:tcPr>
            <w:tcW w:w="0" w:type="auto"/>
          </w:tcPr>
          <w:p w:rsidR="007D633D" w:rsidRDefault="005F6F6C">
            <w:pPr>
              <w:pStyle w:val="TableParagraph"/>
              <w:spacing w:line="294" w:lineRule="exact"/>
              <w:ind w:left="149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学</w:t>
            </w:r>
          </w:p>
          <w:p w:rsidR="007D633D" w:rsidRDefault="005F6F6C">
            <w:pPr>
              <w:pStyle w:val="TableParagraph"/>
              <w:spacing w:before="4" w:line="291" w:lineRule="exact"/>
              <w:ind w:left="149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时</w:t>
            </w:r>
          </w:p>
        </w:tc>
        <w:tc>
          <w:tcPr>
            <w:tcW w:w="0" w:type="auto"/>
          </w:tcPr>
          <w:p w:rsidR="007D633D" w:rsidRDefault="005F6F6C">
            <w:pPr>
              <w:pStyle w:val="TableParagraph"/>
              <w:spacing w:line="294" w:lineRule="exact"/>
              <w:ind w:left="126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实验</w:t>
            </w:r>
          </w:p>
          <w:p w:rsidR="007D633D" w:rsidRDefault="005F6F6C">
            <w:pPr>
              <w:pStyle w:val="TableParagraph"/>
              <w:spacing w:before="4" w:line="291" w:lineRule="exact"/>
              <w:ind w:left="126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属性</w:t>
            </w:r>
          </w:p>
        </w:tc>
        <w:tc>
          <w:tcPr>
            <w:tcW w:w="0" w:type="auto"/>
          </w:tcPr>
          <w:p w:rsidR="007D633D" w:rsidRDefault="005F6F6C">
            <w:pPr>
              <w:pStyle w:val="TableParagraph"/>
              <w:spacing w:line="294" w:lineRule="exact"/>
              <w:ind w:left="125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开出</w:t>
            </w:r>
          </w:p>
          <w:p w:rsidR="007D633D" w:rsidRDefault="005F6F6C">
            <w:pPr>
              <w:pStyle w:val="TableParagraph"/>
              <w:spacing w:before="4" w:line="291" w:lineRule="exact"/>
              <w:ind w:left="125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要求</w:t>
            </w:r>
          </w:p>
        </w:tc>
      </w:tr>
      <w:tr w:rsidR="007D633D" w:rsidTr="00272B27">
        <w:trPr>
          <w:trHeight w:val="621"/>
          <w:jc w:val="center"/>
        </w:trPr>
        <w:tc>
          <w:tcPr>
            <w:tcW w:w="0" w:type="auto"/>
            <w:vAlign w:val="center"/>
          </w:tcPr>
          <w:p w:rsidR="007D633D" w:rsidRDefault="005F6F6C" w:rsidP="00272B27">
            <w:pPr>
              <w:spacing w:before="35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0" w:type="auto"/>
            <w:vAlign w:val="center"/>
          </w:tcPr>
          <w:p w:rsidR="007D633D" w:rsidRDefault="005F6F6C" w:rsidP="00272B27">
            <w:pPr>
              <w:spacing w:before="35"/>
              <w:jc w:val="center"/>
              <w:rPr>
                <w:lang w:val="en-US"/>
              </w:rPr>
            </w:pPr>
            <w:r>
              <w:rPr>
                <w:rFonts w:hint="eastAsia"/>
              </w:rPr>
              <w:t>Web 网站与访问</w:t>
            </w:r>
          </w:p>
        </w:tc>
        <w:tc>
          <w:tcPr>
            <w:tcW w:w="0" w:type="auto"/>
            <w:vAlign w:val="center"/>
          </w:tcPr>
          <w:p w:rsidR="007D633D" w:rsidRDefault="005F6F6C" w:rsidP="00272B27">
            <w:pPr>
              <w:spacing w:before="35"/>
              <w:jc w:val="center"/>
              <w:rPr>
                <w:lang w:val="en-US"/>
              </w:rPr>
            </w:pPr>
            <w:proofErr w:type="gramStart"/>
            <w:r>
              <w:rPr>
                <w:rFonts w:hint="eastAsia"/>
                <w:lang w:val="en-US"/>
              </w:rPr>
              <w:t>爬取学生</w:t>
            </w:r>
            <w:proofErr w:type="gramEnd"/>
            <w:r>
              <w:rPr>
                <w:rFonts w:hint="eastAsia"/>
                <w:lang w:val="en-US"/>
              </w:rPr>
              <w:t>信息、爬虫程序开发环境</w:t>
            </w:r>
          </w:p>
        </w:tc>
        <w:tc>
          <w:tcPr>
            <w:tcW w:w="0" w:type="auto"/>
            <w:vAlign w:val="center"/>
          </w:tcPr>
          <w:p w:rsidR="007D633D" w:rsidRDefault="00272B27" w:rsidP="00272B27">
            <w:pPr>
              <w:spacing w:before="35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0" w:type="auto"/>
            <w:vAlign w:val="center"/>
          </w:tcPr>
          <w:p w:rsidR="007D633D" w:rsidRDefault="005F6F6C" w:rsidP="00272B27">
            <w:pPr>
              <w:spacing w:before="35"/>
              <w:jc w:val="center"/>
            </w:pPr>
            <w:r>
              <w:rPr>
                <w:rFonts w:hint="eastAsia"/>
              </w:rPr>
              <w:t>综合</w:t>
            </w:r>
          </w:p>
        </w:tc>
        <w:tc>
          <w:tcPr>
            <w:tcW w:w="0" w:type="auto"/>
            <w:vAlign w:val="center"/>
          </w:tcPr>
          <w:p w:rsidR="007D633D" w:rsidRDefault="005F6F6C" w:rsidP="00272B27">
            <w:pPr>
              <w:spacing w:before="35"/>
              <w:jc w:val="center"/>
            </w:pPr>
            <w:r>
              <w:rPr>
                <w:rFonts w:hint="eastAsia"/>
              </w:rPr>
              <w:t>必做</w:t>
            </w:r>
          </w:p>
        </w:tc>
      </w:tr>
      <w:tr w:rsidR="007D633D" w:rsidTr="00272B27">
        <w:trPr>
          <w:trHeight w:val="600"/>
          <w:jc w:val="center"/>
        </w:trPr>
        <w:tc>
          <w:tcPr>
            <w:tcW w:w="0" w:type="auto"/>
            <w:vAlign w:val="center"/>
          </w:tcPr>
          <w:p w:rsidR="007D633D" w:rsidRDefault="005F6F6C" w:rsidP="00272B27">
            <w:pPr>
              <w:spacing w:before="35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0" w:type="auto"/>
            <w:vAlign w:val="center"/>
          </w:tcPr>
          <w:p w:rsidR="007D633D" w:rsidRDefault="005F6F6C" w:rsidP="00272B27">
            <w:pPr>
              <w:spacing w:before="35"/>
              <w:jc w:val="center"/>
            </w:pPr>
            <w:r>
              <w:rPr>
                <w:rFonts w:hint="eastAsia"/>
              </w:rPr>
              <w:t>网页</w:t>
            </w:r>
            <w:proofErr w:type="gramStart"/>
            <w:r>
              <w:rPr>
                <w:rFonts w:hint="eastAsia"/>
              </w:rPr>
              <w:t>数据爬取方法</w:t>
            </w:r>
            <w:proofErr w:type="gramEnd"/>
          </w:p>
        </w:tc>
        <w:tc>
          <w:tcPr>
            <w:tcW w:w="0" w:type="auto"/>
            <w:vAlign w:val="center"/>
          </w:tcPr>
          <w:p w:rsidR="007D633D" w:rsidRDefault="005F6F6C" w:rsidP="00272B27">
            <w:pPr>
              <w:spacing w:before="35"/>
              <w:jc w:val="center"/>
            </w:pPr>
            <w:proofErr w:type="gramStart"/>
            <w:r>
              <w:rPr>
                <w:rFonts w:hint="eastAsia"/>
              </w:rPr>
              <w:t>爬取天气预报</w:t>
            </w:r>
            <w:proofErr w:type="gramEnd"/>
            <w:r>
              <w:rPr>
                <w:rFonts w:hint="eastAsia"/>
              </w:rPr>
              <w:t>数据</w:t>
            </w:r>
          </w:p>
        </w:tc>
        <w:tc>
          <w:tcPr>
            <w:tcW w:w="0" w:type="auto"/>
            <w:vAlign w:val="center"/>
          </w:tcPr>
          <w:p w:rsidR="007D633D" w:rsidRDefault="00272B27" w:rsidP="00272B27">
            <w:pPr>
              <w:spacing w:before="35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0" w:type="auto"/>
            <w:vAlign w:val="center"/>
          </w:tcPr>
          <w:p w:rsidR="007D633D" w:rsidRDefault="005F6F6C" w:rsidP="00272B27">
            <w:pPr>
              <w:spacing w:before="35"/>
              <w:jc w:val="center"/>
            </w:pPr>
            <w:r>
              <w:rPr>
                <w:rFonts w:hint="eastAsia"/>
              </w:rPr>
              <w:t>综合</w:t>
            </w:r>
          </w:p>
        </w:tc>
        <w:tc>
          <w:tcPr>
            <w:tcW w:w="0" w:type="auto"/>
            <w:vAlign w:val="center"/>
          </w:tcPr>
          <w:p w:rsidR="007D633D" w:rsidRDefault="005F6F6C" w:rsidP="00272B27">
            <w:pPr>
              <w:spacing w:before="35"/>
              <w:jc w:val="center"/>
            </w:pPr>
            <w:r>
              <w:rPr>
                <w:rFonts w:hint="eastAsia"/>
              </w:rPr>
              <w:t>必做</w:t>
            </w:r>
          </w:p>
        </w:tc>
      </w:tr>
      <w:tr w:rsidR="007D633D" w:rsidTr="00272B27">
        <w:trPr>
          <w:trHeight w:val="621"/>
          <w:jc w:val="center"/>
        </w:trPr>
        <w:tc>
          <w:tcPr>
            <w:tcW w:w="0" w:type="auto"/>
            <w:vAlign w:val="center"/>
          </w:tcPr>
          <w:p w:rsidR="007D633D" w:rsidRDefault="005F6F6C" w:rsidP="00272B27">
            <w:pPr>
              <w:spacing w:before="35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0" w:type="auto"/>
            <w:vAlign w:val="center"/>
          </w:tcPr>
          <w:p w:rsidR="007D633D" w:rsidRDefault="005F6F6C" w:rsidP="00272B27">
            <w:pPr>
              <w:spacing w:before="35"/>
              <w:jc w:val="center"/>
            </w:pPr>
            <w:r>
              <w:rPr>
                <w:rFonts w:hint="eastAsia"/>
              </w:rPr>
              <w:t>网站</w:t>
            </w:r>
            <w:proofErr w:type="gramStart"/>
            <w:r>
              <w:rPr>
                <w:rFonts w:hint="eastAsia"/>
              </w:rPr>
              <w:t>数据爬取路径</w:t>
            </w:r>
            <w:proofErr w:type="gramEnd"/>
          </w:p>
        </w:tc>
        <w:tc>
          <w:tcPr>
            <w:tcW w:w="0" w:type="auto"/>
            <w:vAlign w:val="center"/>
          </w:tcPr>
          <w:p w:rsidR="007D633D" w:rsidRDefault="005F6F6C" w:rsidP="00272B27">
            <w:pPr>
              <w:spacing w:before="35"/>
              <w:jc w:val="center"/>
            </w:pPr>
            <w:proofErr w:type="gramStart"/>
            <w:r>
              <w:rPr>
                <w:rFonts w:hint="eastAsia"/>
              </w:rPr>
              <w:t>爬取图像</w:t>
            </w:r>
            <w:proofErr w:type="gramEnd"/>
          </w:p>
        </w:tc>
        <w:tc>
          <w:tcPr>
            <w:tcW w:w="0" w:type="auto"/>
            <w:vAlign w:val="center"/>
          </w:tcPr>
          <w:p w:rsidR="007D633D" w:rsidRDefault="00272B27" w:rsidP="00272B27">
            <w:pPr>
              <w:spacing w:before="35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0" w:type="auto"/>
            <w:vAlign w:val="center"/>
          </w:tcPr>
          <w:p w:rsidR="007D633D" w:rsidRDefault="005F6F6C" w:rsidP="00272B27">
            <w:pPr>
              <w:spacing w:before="35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探索</w:t>
            </w:r>
          </w:p>
        </w:tc>
        <w:tc>
          <w:tcPr>
            <w:tcW w:w="0" w:type="auto"/>
            <w:vAlign w:val="center"/>
          </w:tcPr>
          <w:p w:rsidR="007D633D" w:rsidRDefault="005F6F6C" w:rsidP="00272B27">
            <w:pPr>
              <w:spacing w:before="35"/>
              <w:jc w:val="center"/>
            </w:pPr>
            <w:r>
              <w:rPr>
                <w:rFonts w:hint="eastAsia"/>
              </w:rPr>
              <w:t>必做</w:t>
            </w:r>
          </w:p>
        </w:tc>
      </w:tr>
      <w:tr w:rsidR="007D633D" w:rsidTr="00272B27">
        <w:trPr>
          <w:trHeight w:val="618"/>
          <w:jc w:val="center"/>
        </w:trPr>
        <w:tc>
          <w:tcPr>
            <w:tcW w:w="0" w:type="auto"/>
            <w:vAlign w:val="center"/>
          </w:tcPr>
          <w:p w:rsidR="007D633D" w:rsidRDefault="005F6F6C" w:rsidP="00272B27">
            <w:pPr>
              <w:spacing w:before="35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0" w:type="auto"/>
            <w:vAlign w:val="center"/>
          </w:tcPr>
          <w:p w:rsidR="007D633D" w:rsidRDefault="005F6F6C" w:rsidP="00272B27">
            <w:pPr>
              <w:spacing w:before="35"/>
              <w:jc w:val="center"/>
            </w:pPr>
            <w:r>
              <w:rPr>
                <w:rFonts w:hint="eastAsia"/>
              </w:rPr>
              <w:t>scrapy 框架爬虫程序</w:t>
            </w:r>
          </w:p>
        </w:tc>
        <w:tc>
          <w:tcPr>
            <w:tcW w:w="0" w:type="auto"/>
            <w:vAlign w:val="center"/>
          </w:tcPr>
          <w:p w:rsidR="007D633D" w:rsidRDefault="005F6F6C" w:rsidP="00272B27">
            <w:pPr>
              <w:spacing w:before="35"/>
              <w:jc w:val="center"/>
            </w:pPr>
            <w:r>
              <w:rPr>
                <w:rFonts w:hint="eastAsia"/>
              </w:rPr>
              <w:t>网站图书数据分析</w:t>
            </w:r>
          </w:p>
        </w:tc>
        <w:tc>
          <w:tcPr>
            <w:tcW w:w="0" w:type="auto"/>
            <w:vAlign w:val="center"/>
          </w:tcPr>
          <w:p w:rsidR="007D633D" w:rsidRDefault="00272B27" w:rsidP="00272B27">
            <w:pPr>
              <w:spacing w:before="35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0" w:type="auto"/>
            <w:vAlign w:val="center"/>
          </w:tcPr>
          <w:p w:rsidR="007D633D" w:rsidRDefault="005F6F6C" w:rsidP="00272B27">
            <w:pPr>
              <w:spacing w:before="35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综合</w:t>
            </w:r>
          </w:p>
        </w:tc>
        <w:tc>
          <w:tcPr>
            <w:tcW w:w="0" w:type="auto"/>
            <w:vAlign w:val="center"/>
          </w:tcPr>
          <w:p w:rsidR="007D633D" w:rsidRDefault="005F6F6C" w:rsidP="00272B27">
            <w:pPr>
              <w:spacing w:before="35"/>
              <w:jc w:val="center"/>
            </w:pPr>
            <w:r>
              <w:rPr>
                <w:rFonts w:hint="eastAsia"/>
              </w:rPr>
              <w:t>选做</w:t>
            </w:r>
          </w:p>
        </w:tc>
      </w:tr>
      <w:tr w:rsidR="007D633D" w:rsidTr="00272B27">
        <w:trPr>
          <w:trHeight w:val="428"/>
          <w:jc w:val="center"/>
        </w:trPr>
        <w:tc>
          <w:tcPr>
            <w:tcW w:w="0" w:type="auto"/>
            <w:gridSpan w:val="2"/>
            <w:vAlign w:val="center"/>
          </w:tcPr>
          <w:p w:rsidR="007D633D" w:rsidRDefault="005F6F6C" w:rsidP="00272B27">
            <w:pPr>
              <w:spacing w:before="35"/>
              <w:jc w:val="center"/>
            </w:pPr>
            <w:r>
              <w:rPr>
                <w:rFonts w:hint="eastAsia"/>
              </w:rPr>
              <w:t>合计</w:t>
            </w:r>
          </w:p>
        </w:tc>
        <w:tc>
          <w:tcPr>
            <w:tcW w:w="0" w:type="auto"/>
            <w:gridSpan w:val="4"/>
            <w:vAlign w:val="center"/>
          </w:tcPr>
          <w:p w:rsidR="007D633D" w:rsidRDefault="00272B27" w:rsidP="00272B27">
            <w:pPr>
              <w:spacing w:before="35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16</w:t>
            </w:r>
            <w:bookmarkStart w:id="0" w:name="_GoBack"/>
            <w:bookmarkEnd w:id="0"/>
          </w:p>
        </w:tc>
      </w:tr>
    </w:tbl>
    <w:p w:rsidR="007D633D" w:rsidRDefault="007D633D">
      <w:pPr>
        <w:pStyle w:val="a3"/>
        <w:ind w:left="585" w:firstLine="0"/>
        <w:rPr>
          <w:lang w:val="en-US"/>
        </w:rPr>
      </w:pPr>
    </w:p>
    <w:sectPr w:rsidR="007D633D">
      <w:pgSz w:w="11910" w:h="16840"/>
      <w:pgMar w:top="1140" w:right="124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39341B"/>
    <w:multiLevelType w:val="multilevel"/>
    <w:tmpl w:val="9239341B"/>
    <w:lvl w:ilvl="0">
      <w:start w:val="1"/>
      <w:numFmt w:val="decimal"/>
      <w:lvlText w:val="（%1）"/>
      <w:lvlJc w:val="left"/>
      <w:pPr>
        <w:ind w:left="1187" w:hanging="602"/>
        <w:jc w:val="left"/>
      </w:pPr>
      <w:rPr>
        <w:rFonts w:ascii="宋体" w:eastAsia="宋体" w:hAnsi="宋体" w:cs="宋体" w:hint="default"/>
        <w:w w:val="100"/>
        <w:sz w:val="22"/>
        <w:szCs w:val="22"/>
        <w:lang w:val="zh-CN" w:eastAsia="zh-CN" w:bidi="zh-CN"/>
      </w:rPr>
    </w:lvl>
    <w:lvl w:ilvl="1">
      <w:numFmt w:val="bullet"/>
      <w:lvlText w:val="•"/>
      <w:lvlJc w:val="left"/>
      <w:pPr>
        <w:ind w:left="1980" w:hanging="60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780" w:hanging="60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581" w:hanging="60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381" w:hanging="60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182" w:hanging="60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982" w:hanging="60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782" w:hanging="60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583" w:hanging="602"/>
      </w:pPr>
      <w:rPr>
        <w:rFonts w:hint="default"/>
        <w:lang w:val="zh-CN" w:eastAsia="zh-CN" w:bidi="zh-CN"/>
      </w:rPr>
    </w:lvl>
  </w:abstractNum>
  <w:abstractNum w:abstractNumId="1">
    <w:nsid w:val="B5E306ED"/>
    <w:multiLevelType w:val="multilevel"/>
    <w:tmpl w:val="B5E306ED"/>
    <w:lvl w:ilvl="0">
      <w:start w:val="1"/>
      <w:numFmt w:val="decimal"/>
      <w:lvlText w:val="（%1）"/>
      <w:lvlJc w:val="left"/>
      <w:pPr>
        <w:ind w:left="105" w:hanging="602"/>
        <w:jc w:val="left"/>
      </w:pPr>
      <w:rPr>
        <w:rFonts w:ascii="宋体" w:eastAsia="宋体" w:hAnsi="宋体" w:cs="宋体" w:hint="default"/>
        <w:spacing w:val="-60"/>
        <w:w w:val="100"/>
        <w:sz w:val="22"/>
        <w:szCs w:val="22"/>
        <w:lang w:val="zh-CN" w:eastAsia="zh-CN" w:bidi="zh-CN"/>
      </w:rPr>
    </w:lvl>
    <w:lvl w:ilvl="1">
      <w:numFmt w:val="bullet"/>
      <w:lvlText w:val="•"/>
      <w:lvlJc w:val="left"/>
      <w:pPr>
        <w:ind w:left="1008" w:hanging="60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1916" w:hanging="60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2825" w:hanging="60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733" w:hanging="60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642" w:hanging="60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550" w:hanging="60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458" w:hanging="60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367" w:hanging="602"/>
      </w:pPr>
      <w:rPr>
        <w:rFonts w:hint="default"/>
        <w:lang w:val="zh-CN" w:eastAsia="zh-CN" w:bidi="zh-CN"/>
      </w:rPr>
    </w:lvl>
  </w:abstractNum>
  <w:abstractNum w:abstractNumId="2">
    <w:nsid w:val="BF205925"/>
    <w:multiLevelType w:val="multilevel"/>
    <w:tmpl w:val="BF205925"/>
    <w:lvl w:ilvl="0">
      <w:start w:val="1"/>
      <w:numFmt w:val="decimal"/>
      <w:lvlText w:val="%1."/>
      <w:lvlJc w:val="left"/>
      <w:pPr>
        <w:ind w:left="886" w:hanging="30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zh-CN" w:eastAsia="zh-CN" w:bidi="zh-CN"/>
      </w:rPr>
    </w:lvl>
    <w:lvl w:ilvl="1">
      <w:numFmt w:val="bullet"/>
      <w:lvlText w:val="•"/>
      <w:lvlJc w:val="left"/>
      <w:pPr>
        <w:ind w:left="1710" w:hanging="301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540" w:hanging="301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371" w:hanging="301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201" w:hanging="301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032" w:hanging="301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862" w:hanging="301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692" w:hanging="301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523" w:hanging="301"/>
      </w:pPr>
      <w:rPr>
        <w:rFonts w:hint="default"/>
        <w:lang w:val="zh-CN" w:eastAsia="zh-CN" w:bidi="zh-CN"/>
      </w:rPr>
    </w:lvl>
  </w:abstractNum>
  <w:abstractNum w:abstractNumId="3">
    <w:nsid w:val="C8879AEF"/>
    <w:multiLevelType w:val="multilevel"/>
    <w:tmpl w:val="C8879AEF"/>
    <w:lvl w:ilvl="0">
      <w:start w:val="1"/>
      <w:numFmt w:val="decimal"/>
      <w:lvlText w:val="（%1）"/>
      <w:lvlJc w:val="left"/>
      <w:pPr>
        <w:ind w:left="1187" w:hanging="602"/>
        <w:jc w:val="left"/>
      </w:pPr>
      <w:rPr>
        <w:rFonts w:ascii="宋体" w:eastAsia="宋体" w:hAnsi="宋体" w:cs="宋体" w:hint="default"/>
        <w:spacing w:val="-57"/>
        <w:w w:val="100"/>
        <w:sz w:val="22"/>
        <w:szCs w:val="22"/>
        <w:lang w:val="zh-CN" w:eastAsia="zh-CN" w:bidi="zh-CN"/>
      </w:rPr>
    </w:lvl>
    <w:lvl w:ilvl="1">
      <w:numFmt w:val="bullet"/>
      <w:lvlText w:val="•"/>
      <w:lvlJc w:val="left"/>
      <w:pPr>
        <w:ind w:left="1980" w:hanging="60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780" w:hanging="60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581" w:hanging="60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381" w:hanging="60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182" w:hanging="60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982" w:hanging="60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782" w:hanging="60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583" w:hanging="602"/>
      </w:pPr>
      <w:rPr>
        <w:rFonts w:hint="default"/>
        <w:lang w:val="zh-CN" w:eastAsia="zh-CN" w:bidi="zh-CN"/>
      </w:rPr>
    </w:lvl>
  </w:abstractNum>
  <w:abstractNum w:abstractNumId="4">
    <w:nsid w:val="CF092B84"/>
    <w:multiLevelType w:val="multilevel"/>
    <w:tmpl w:val="CF092B84"/>
    <w:lvl w:ilvl="0">
      <w:start w:val="1"/>
      <w:numFmt w:val="decimal"/>
      <w:lvlText w:val="（%1）"/>
      <w:lvlJc w:val="left"/>
      <w:pPr>
        <w:ind w:left="105" w:hanging="602"/>
        <w:jc w:val="left"/>
      </w:pPr>
      <w:rPr>
        <w:rFonts w:ascii="宋体" w:eastAsia="宋体" w:hAnsi="宋体" w:cs="宋体" w:hint="default"/>
        <w:spacing w:val="-60"/>
        <w:w w:val="100"/>
        <w:sz w:val="22"/>
        <w:szCs w:val="22"/>
        <w:lang w:val="zh-CN" w:eastAsia="zh-CN" w:bidi="zh-CN"/>
      </w:rPr>
    </w:lvl>
    <w:lvl w:ilvl="1">
      <w:numFmt w:val="bullet"/>
      <w:lvlText w:val="•"/>
      <w:lvlJc w:val="left"/>
      <w:pPr>
        <w:ind w:left="1008" w:hanging="60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1916" w:hanging="60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2825" w:hanging="60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733" w:hanging="60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642" w:hanging="60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550" w:hanging="60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458" w:hanging="60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367" w:hanging="602"/>
      </w:pPr>
      <w:rPr>
        <w:rFonts w:hint="default"/>
        <w:lang w:val="zh-CN" w:eastAsia="zh-CN" w:bidi="zh-CN"/>
      </w:rPr>
    </w:lvl>
  </w:abstractNum>
  <w:abstractNum w:abstractNumId="5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982" w:hanging="397"/>
        <w:jc w:val="left"/>
      </w:pPr>
      <w:rPr>
        <w:rFonts w:ascii="Microsoft JhengHei" w:eastAsia="Microsoft JhengHei" w:hAnsi="Microsoft JhengHei" w:cs="Microsoft JhengHei" w:hint="default"/>
        <w:b/>
        <w:bCs/>
        <w:spacing w:val="0"/>
        <w:w w:val="106"/>
        <w:sz w:val="24"/>
        <w:szCs w:val="24"/>
        <w:lang w:val="zh-CN" w:eastAsia="zh-CN" w:bidi="zh-CN"/>
      </w:rPr>
    </w:lvl>
    <w:lvl w:ilvl="1">
      <w:numFmt w:val="bullet"/>
      <w:lvlText w:val="•"/>
      <w:lvlJc w:val="left"/>
      <w:pPr>
        <w:ind w:left="1800" w:hanging="397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620" w:hanging="397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441" w:hanging="397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261" w:hanging="397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082" w:hanging="397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902" w:hanging="397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722" w:hanging="397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543" w:hanging="397"/>
      </w:pPr>
      <w:rPr>
        <w:rFonts w:hint="default"/>
        <w:lang w:val="zh-CN" w:eastAsia="zh-CN" w:bidi="zh-CN"/>
      </w:rPr>
    </w:lvl>
  </w:abstractNum>
  <w:abstractNum w:abstractNumId="6">
    <w:nsid w:val="0248C179"/>
    <w:multiLevelType w:val="multilevel"/>
    <w:tmpl w:val="0248C179"/>
    <w:lvl w:ilvl="0">
      <w:start w:val="1"/>
      <w:numFmt w:val="decimal"/>
      <w:lvlText w:val="%1."/>
      <w:lvlJc w:val="left"/>
      <w:pPr>
        <w:ind w:left="886" w:hanging="30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zh-CN" w:eastAsia="zh-CN" w:bidi="zh-CN"/>
      </w:rPr>
    </w:lvl>
    <w:lvl w:ilvl="1">
      <w:numFmt w:val="bullet"/>
      <w:lvlText w:val="•"/>
      <w:lvlJc w:val="left"/>
      <w:pPr>
        <w:ind w:left="1710" w:hanging="301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540" w:hanging="301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371" w:hanging="301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201" w:hanging="301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032" w:hanging="301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862" w:hanging="301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692" w:hanging="301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523" w:hanging="301"/>
      </w:pPr>
      <w:rPr>
        <w:rFonts w:hint="default"/>
        <w:lang w:val="zh-CN" w:eastAsia="zh-CN" w:bidi="zh-CN"/>
      </w:rPr>
    </w:lvl>
  </w:abstractNum>
  <w:abstractNum w:abstractNumId="7">
    <w:nsid w:val="03D62ECE"/>
    <w:multiLevelType w:val="multilevel"/>
    <w:tmpl w:val="03D62ECE"/>
    <w:lvl w:ilvl="0">
      <w:start w:val="1"/>
      <w:numFmt w:val="decimal"/>
      <w:lvlText w:val="%1."/>
      <w:lvlJc w:val="left"/>
      <w:pPr>
        <w:ind w:left="886" w:hanging="30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zh-CN" w:eastAsia="zh-CN" w:bidi="zh-CN"/>
      </w:rPr>
    </w:lvl>
    <w:lvl w:ilvl="1">
      <w:numFmt w:val="bullet"/>
      <w:lvlText w:val="•"/>
      <w:lvlJc w:val="left"/>
      <w:pPr>
        <w:ind w:left="1710" w:hanging="301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540" w:hanging="301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371" w:hanging="301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201" w:hanging="301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032" w:hanging="301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862" w:hanging="301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692" w:hanging="301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523" w:hanging="301"/>
      </w:pPr>
      <w:rPr>
        <w:rFonts w:hint="default"/>
        <w:lang w:val="zh-CN" w:eastAsia="zh-CN" w:bidi="zh-CN"/>
      </w:rPr>
    </w:lvl>
  </w:abstractNum>
  <w:abstractNum w:abstractNumId="8">
    <w:nsid w:val="25B654F3"/>
    <w:multiLevelType w:val="multilevel"/>
    <w:tmpl w:val="25B654F3"/>
    <w:lvl w:ilvl="0">
      <w:start w:val="1"/>
      <w:numFmt w:val="decimal"/>
      <w:lvlText w:val="（%1）"/>
      <w:lvlJc w:val="left"/>
      <w:pPr>
        <w:ind w:left="1187" w:hanging="602"/>
        <w:jc w:val="left"/>
      </w:pPr>
      <w:rPr>
        <w:rFonts w:ascii="宋体" w:eastAsia="宋体" w:hAnsi="宋体" w:cs="宋体" w:hint="default"/>
        <w:spacing w:val="-60"/>
        <w:w w:val="100"/>
        <w:sz w:val="22"/>
        <w:szCs w:val="22"/>
        <w:lang w:val="zh-CN" w:eastAsia="zh-CN" w:bidi="zh-CN"/>
      </w:rPr>
    </w:lvl>
    <w:lvl w:ilvl="1">
      <w:numFmt w:val="bullet"/>
      <w:lvlText w:val="•"/>
      <w:lvlJc w:val="left"/>
      <w:pPr>
        <w:ind w:left="1980" w:hanging="60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780" w:hanging="60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581" w:hanging="60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381" w:hanging="60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182" w:hanging="60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982" w:hanging="60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782" w:hanging="60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583" w:hanging="602"/>
      </w:pPr>
      <w:rPr>
        <w:rFonts w:hint="default"/>
        <w:lang w:val="zh-CN" w:eastAsia="zh-CN" w:bidi="zh-CN"/>
      </w:rPr>
    </w:lvl>
  </w:abstractNum>
  <w:abstractNum w:abstractNumId="9">
    <w:nsid w:val="2A8F537B"/>
    <w:multiLevelType w:val="multilevel"/>
    <w:tmpl w:val="2A8F537B"/>
    <w:lvl w:ilvl="0">
      <w:start w:val="1"/>
      <w:numFmt w:val="decimal"/>
      <w:lvlText w:val="（%1）"/>
      <w:lvlJc w:val="left"/>
      <w:pPr>
        <w:ind w:left="1187" w:hanging="602"/>
        <w:jc w:val="left"/>
      </w:pPr>
      <w:rPr>
        <w:rFonts w:ascii="宋体" w:eastAsia="宋体" w:hAnsi="宋体" w:cs="宋体" w:hint="default"/>
        <w:w w:val="100"/>
        <w:sz w:val="22"/>
        <w:szCs w:val="22"/>
        <w:lang w:val="zh-CN" w:eastAsia="zh-CN" w:bidi="zh-CN"/>
      </w:rPr>
    </w:lvl>
    <w:lvl w:ilvl="1">
      <w:numFmt w:val="bullet"/>
      <w:lvlText w:val="•"/>
      <w:lvlJc w:val="left"/>
      <w:pPr>
        <w:ind w:left="1980" w:hanging="60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780" w:hanging="60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581" w:hanging="60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381" w:hanging="60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182" w:hanging="60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982" w:hanging="60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782" w:hanging="60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583" w:hanging="602"/>
      </w:pPr>
      <w:rPr>
        <w:rFonts w:hint="default"/>
        <w:lang w:val="zh-CN" w:eastAsia="zh-CN" w:bidi="zh-CN"/>
      </w:rPr>
    </w:lvl>
  </w:abstractNum>
  <w:abstractNum w:abstractNumId="10">
    <w:nsid w:val="4D4DC07F"/>
    <w:multiLevelType w:val="multilevel"/>
    <w:tmpl w:val="4D4DC07F"/>
    <w:lvl w:ilvl="0">
      <w:start w:val="1"/>
      <w:numFmt w:val="decimal"/>
      <w:lvlText w:val="（%1）"/>
      <w:lvlJc w:val="left"/>
      <w:pPr>
        <w:ind w:left="1187" w:hanging="602"/>
        <w:jc w:val="left"/>
      </w:pPr>
      <w:rPr>
        <w:rFonts w:ascii="宋体" w:eastAsia="宋体" w:hAnsi="宋体" w:cs="宋体" w:hint="default"/>
        <w:w w:val="100"/>
        <w:sz w:val="22"/>
        <w:szCs w:val="22"/>
        <w:lang w:val="zh-CN" w:eastAsia="zh-CN" w:bidi="zh-CN"/>
      </w:rPr>
    </w:lvl>
    <w:lvl w:ilvl="1">
      <w:numFmt w:val="bullet"/>
      <w:lvlText w:val="•"/>
      <w:lvlJc w:val="left"/>
      <w:pPr>
        <w:ind w:left="1980" w:hanging="60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780" w:hanging="60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581" w:hanging="60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381" w:hanging="60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182" w:hanging="60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982" w:hanging="60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782" w:hanging="60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583" w:hanging="602"/>
      </w:pPr>
      <w:rPr>
        <w:rFonts w:hint="default"/>
        <w:lang w:val="zh-CN" w:eastAsia="zh-CN" w:bidi="zh-CN"/>
      </w:rPr>
    </w:lvl>
  </w:abstractNum>
  <w:abstractNum w:abstractNumId="11">
    <w:nsid w:val="59ADCABA"/>
    <w:multiLevelType w:val="multilevel"/>
    <w:tmpl w:val="59ADCABA"/>
    <w:lvl w:ilvl="0">
      <w:start w:val="1"/>
      <w:numFmt w:val="decimal"/>
      <w:lvlText w:val="（%1）"/>
      <w:lvlJc w:val="left"/>
      <w:pPr>
        <w:ind w:left="1187" w:hanging="602"/>
        <w:jc w:val="left"/>
      </w:pPr>
      <w:rPr>
        <w:rFonts w:ascii="宋体" w:eastAsia="宋体" w:hAnsi="宋体" w:cs="宋体" w:hint="default"/>
        <w:w w:val="100"/>
        <w:sz w:val="22"/>
        <w:szCs w:val="22"/>
        <w:lang w:val="zh-CN" w:eastAsia="zh-CN" w:bidi="zh-CN"/>
      </w:rPr>
    </w:lvl>
    <w:lvl w:ilvl="1">
      <w:numFmt w:val="bullet"/>
      <w:lvlText w:val="•"/>
      <w:lvlJc w:val="left"/>
      <w:pPr>
        <w:ind w:left="1980" w:hanging="60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780" w:hanging="60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581" w:hanging="60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381" w:hanging="60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182" w:hanging="60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982" w:hanging="60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782" w:hanging="60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583" w:hanging="602"/>
      </w:pPr>
      <w:rPr>
        <w:rFonts w:hint="default"/>
        <w:lang w:val="zh-CN" w:eastAsia="zh-CN" w:bidi="zh-CN"/>
      </w:rPr>
    </w:lvl>
  </w:abstractNum>
  <w:abstractNum w:abstractNumId="12">
    <w:nsid w:val="5A241D34"/>
    <w:multiLevelType w:val="multilevel"/>
    <w:tmpl w:val="5A241D34"/>
    <w:lvl w:ilvl="0">
      <w:start w:val="1"/>
      <w:numFmt w:val="decimal"/>
      <w:lvlText w:val="%1."/>
      <w:lvlJc w:val="left"/>
      <w:pPr>
        <w:ind w:left="886" w:hanging="30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zh-CN" w:eastAsia="zh-CN" w:bidi="zh-CN"/>
      </w:rPr>
    </w:lvl>
    <w:lvl w:ilvl="1">
      <w:numFmt w:val="bullet"/>
      <w:lvlText w:val="•"/>
      <w:lvlJc w:val="left"/>
      <w:pPr>
        <w:ind w:left="1710" w:hanging="301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540" w:hanging="301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371" w:hanging="301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201" w:hanging="301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032" w:hanging="301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862" w:hanging="301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692" w:hanging="301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523" w:hanging="301"/>
      </w:pPr>
      <w:rPr>
        <w:rFonts w:hint="default"/>
        <w:lang w:val="zh-CN" w:eastAsia="zh-CN" w:bidi="zh-CN"/>
      </w:rPr>
    </w:lvl>
  </w:abstractNum>
  <w:num w:numId="1">
    <w:abstractNumId w:val="5"/>
  </w:num>
  <w:num w:numId="2">
    <w:abstractNumId w:val="4"/>
  </w:num>
  <w:num w:numId="3">
    <w:abstractNumId w:val="11"/>
  </w:num>
  <w:num w:numId="4">
    <w:abstractNumId w:val="2"/>
  </w:num>
  <w:num w:numId="5">
    <w:abstractNumId w:val="1"/>
  </w:num>
  <w:num w:numId="6">
    <w:abstractNumId w:val="7"/>
  </w:num>
  <w:num w:numId="7">
    <w:abstractNumId w:val="8"/>
  </w:num>
  <w:num w:numId="8">
    <w:abstractNumId w:val="6"/>
  </w:num>
  <w:num w:numId="9">
    <w:abstractNumId w:val="0"/>
  </w:num>
  <w:num w:numId="10">
    <w:abstractNumId w:val="9"/>
  </w:num>
  <w:num w:numId="11">
    <w:abstractNumId w:val="12"/>
  </w:num>
  <w:num w:numId="12">
    <w:abstractNumId w:val="3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33D"/>
    <w:rsid w:val="00272B27"/>
    <w:rsid w:val="003D5F02"/>
    <w:rsid w:val="005F6F6C"/>
    <w:rsid w:val="0062490E"/>
    <w:rsid w:val="007D633D"/>
    <w:rsid w:val="00D73C4E"/>
    <w:rsid w:val="00DB23CF"/>
    <w:rsid w:val="1033690F"/>
    <w:rsid w:val="1B920DE4"/>
    <w:rsid w:val="28F416A5"/>
    <w:rsid w:val="4360179F"/>
    <w:rsid w:val="47875C5C"/>
    <w:rsid w:val="4B1F3493"/>
    <w:rsid w:val="6C362DCE"/>
    <w:rsid w:val="76D575B5"/>
    <w:rsid w:val="78232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hAnsi="宋体" w:cs="宋体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1"/>
    <w:qFormat/>
    <w:pPr>
      <w:spacing w:before="57"/>
      <w:ind w:left="105"/>
      <w:outlineLvl w:val="0"/>
    </w:pPr>
    <w:rPr>
      <w:rFonts w:ascii="黑体" w:eastAsia="黑体" w:hAnsi="黑体" w:cs="黑体"/>
      <w:b/>
      <w:bCs/>
      <w:sz w:val="27"/>
      <w:szCs w:val="27"/>
    </w:rPr>
  </w:style>
  <w:style w:type="paragraph" w:styleId="2">
    <w:name w:val="heading 2"/>
    <w:basedOn w:val="a"/>
    <w:next w:val="a"/>
    <w:uiPriority w:val="1"/>
    <w:qFormat/>
    <w:pPr>
      <w:spacing w:before="70"/>
      <w:ind w:left="646"/>
      <w:outlineLvl w:val="1"/>
    </w:pPr>
    <w:rPr>
      <w:rFonts w:ascii="Microsoft JhengHei" w:eastAsia="Microsoft JhengHei" w:hAnsi="Microsoft JhengHei" w:cs="Microsoft JhengHe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89"/>
      <w:ind w:left="886" w:hanging="302"/>
    </w:pPr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spacing w:before="89"/>
      <w:ind w:left="886" w:hanging="302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hAnsi="宋体" w:cs="宋体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1"/>
    <w:qFormat/>
    <w:pPr>
      <w:spacing w:before="57"/>
      <w:ind w:left="105"/>
      <w:outlineLvl w:val="0"/>
    </w:pPr>
    <w:rPr>
      <w:rFonts w:ascii="黑体" w:eastAsia="黑体" w:hAnsi="黑体" w:cs="黑体"/>
      <w:b/>
      <w:bCs/>
      <w:sz w:val="27"/>
      <w:szCs w:val="27"/>
    </w:rPr>
  </w:style>
  <w:style w:type="paragraph" w:styleId="2">
    <w:name w:val="heading 2"/>
    <w:basedOn w:val="a"/>
    <w:next w:val="a"/>
    <w:uiPriority w:val="1"/>
    <w:qFormat/>
    <w:pPr>
      <w:spacing w:before="70"/>
      <w:ind w:left="646"/>
      <w:outlineLvl w:val="1"/>
    </w:pPr>
    <w:rPr>
      <w:rFonts w:ascii="Microsoft JhengHei" w:eastAsia="Microsoft JhengHei" w:hAnsi="Microsoft JhengHei" w:cs="Microsoft JhengHe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89"/>
      <w:ind w:left="886" w:hanging="302"/>
    </w:pPr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spacing w:before="89"/>
      <w:ind w:left="886" w:hanging="302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253</Words>
  <Characters>1444</Characters>
  <Application>Microsoft Office Word</Application>
  <DocSecurity>0</DocSecurity>
  <Lines>12</Lines>
  <Paragraphs>3</Paragraphs>
  <ScaleCrop>false</ScaleCrop>
  <Company/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附件4：实验教学大纲格式及样本</dc:title>
  <dc:creator>jipengbo</dc:creator>
  <cp:lastModifiedBy>wngguisheng</cp:lastModifiedBy>
  <cp:revision>6</cp:revision>
  <dcterms:created xsi:type="dcterms:W3CDTF">2021-07-17T15:56:00Z</dcterms:created>
  <dcterms:modified xsi:type="dcterms:W3CDTF">2021-07-18T13:24:00Z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2021-07-17T00:00:00Z</vt:filetime>
  </property>
  <property fmtid="{D5CDD505-2E9C-101B-9397-08002B2CF9AE}" pid="5" name="KSOProductBuildVer">
    <vt:lpwstr>2052-11.1.0.10314</vt:lpwstr>
  </property>
</Properties>
</file>